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234"/>
      </w:tblGrid>
      <w:tr w:rsidR="005928C9" w:rsidRPr="005928C9" w14:paraId="13CE4F77" w14:textId="77777777" w:rsidTr="006A59E7">
        <w:tc>
          <w:tcPr>
            <w:tcW w:w="5495" w:type="dxa"/>
          </w:tcPr>
          <w:p w14:paraId="4E5C9C9F" w14:textId="77777777" w:rsidR="00DE3514" w:rsidRPr="005928C9" w:rsidRDefault="00DE3514" w:rsidP="006A59E7">
            <w:pPr>
              <w:jc w:val="center"/>
              <w:rPr>
                <w:rFonts w:ascii="Times New Roman" w:hAnsi="Times New Roman" w:cs="Times New Roman"/>
                <w:b/>
                <w:bCs/>
                <w:sz w:val="24"/>
                <w:szCs w:val="24"/>
              </w:rPr>
            </w:pPr>
            <w:r w:rsidRPr="005928C9">
              <w:rPr>
                <w:rFonts w:ascii="Times New Roman" w:hAnsi="Times New Roman" w:cs="Times New Roman"/>
                <w:b/>
                <w:bCs/>
                <w:sz w:val="24"/>
                <w:szCs w:val="24"/>
              </w:rPr>
              <w:t>SỞ GD &amp; ĐT THANH HÓA</w:t>
            </w:r>
          </w:p>
          <w:p w14:paraId="51F15E9F" w14:textId="77777777" w:rsidR="00DE3514" w:rsidRPr="005928C9" w:rsidRDefault="00DE3514" w:rsidP="006A59E7">
            <w:pPr>
              <w:jc w:val="center"/>
              <w:rPr>
                <w:rFonts w:ascii="Times New Roman" w:hAnsi="Times New Roman" w:cs="Times New Roman"/>
                <w:b/>
                <w:bCs/>
                <w:sz w:val="24"/>
                <w:szCs w:val="24"/>
              </w:rPr>
            </w:pPr>
            <w:r w:rsidRPr="005928C9">
              <w:rPr>
                <w:rFonts w:ascii="Times New Roman" w:hAnsi="Times New Roman" w:cs="Times New Roman"/>
                <w:b/>
                <w:bCs/>
                <w:sz w:val="24"/>
                <w:szCs w:val="24"/>
              </w:rPr>
              <w:t>TRƯỜNG THPT SẦM SƠN</w:t>
            </w:r>
          </w:p>
        </w:tc>
        <w:tc>
          <w:tcPr>
            <w:tcW w:w="5495" w:type="dxa"/>
          </w:tcPr>
          <w:p w14:paraId="33C7D1F4" w14:textId="77777777" w:rsidR="00DE3514" w:rsidRPr="005928C9" w:rsidRDefault="00DE3514" w:rsidP="006A59E7">
            <w:pPr>
              <w:jc w:val="center"/>
              <w:rPr>
                <w:rFonts w:ascii="Times New Roman" w:hAnsi="Times New Roman" w:cs="Times New Roman"/>
                <w:b/>
                <w:bCs/>
                <w:sz w:val="24"/>
                <w:szCs w:val="24"/>
              </w:rPr>
            </w:pPr>
            <w:r w:rsidRPr="005928C9">
              <w:rPr>
                <w:rFonts w:ascii="Times New Roman" w:hAnsi="Times New Roman" w:cs="Times New Roman"/>
                <w:b/>
                <w:bCs/>
                <w:sz w:val="24"/>
                <w:szCs w:val="24"/>
              </w:rPr>
              <w:t>KIỂM TRA, ĐÁNH GIÁ GIỮA HỌC KÌ II NĂM HỌC 2024-2025</w:t>
            </w:r>
          </w:p>
        </w:tc>
      </w:tr>
      <w:tr w:rsidR="00DE3514" w:rsidRPr="005928C9" w14:paraId="6B088374" w14:textId="77777777" w:rsidTr="006A59E7">
        <w:tc>
          <w:tcPr>
            <w:tcW w:w="5495" w:type="dxa"/>
          </w:tcPr>
          <w:p w14:paraId="6CCB4931" w14:textId="77777777" w:rsidR="00DE3514" w:rsidRPr="005928C9" w:rsidRDefault="00DE3514" w:rsidP="006A59E7">
            <w:pPr>
              <w:jc w:val="center"/>
              <w:rPr>
                <w:rFonts w:ascii="Times New Roman" w:hAnsi="Times New Roman" w:cs="Times New Roman"/>
                <w:b/>
                <w:bCs/>
                <w:sz w:val="24"/>
                <w:szCs w:val="24"/>
              </w:rPr>
            </w:pPr>
          </w:p>
        </w:tc>
        <w:tc>
          <w:tcPr>
            <w:tcW w:w="5495" w:type="dxa"/>
          </w:tcPr>
          <w:p w14:paraId="4DC3C926" w14:textId="77777777" w:rsidR="00DE3514" w:rsidRPr="005928C9" w:rsidRDefault="00DE3514" w:rsidP="006A59E7">
            <w:pPr>
              <w:jc w:val="center"/>
              <w:rPr>
                <w:rFonts w:ascii="Times New Roman" w:hAnsi="Times New Roman" w:cs="Times New Roman"/>
                <w:b/>
                <w:bCs/>
                <w:sz w:val="24"/>
                <w:szCs w:val="24"/>
              </w:rPr>
            </w:pPr>
            <w:r w:rsidRPr="005928C9">
              <w:rPr>
                <w:rFonts w:ascii="Times New Roman" w:hAnsi="Times New Roman" w:cs="Times New Roman"/>
                <w:b/>
                <w:bCs/>
                <w:sz w:val="24"/>
                <w:szCs w:val="24"/>
              </w:rPr>
              <w:t>Môn Toán-Khối 11-Thời gian: 90 phút</w:t>
            </w:r>
          </w:p>
        </w:tc>
      </w:tr>
    </w:tbl>
    <w:p w14:paraId="40A7F260" w14:textId="77777777" w:rsidR="00DE3514" w:rsidRPr="005928C9" w:rsidRDefault="00DE3514" w:rsidP="00DE3514">
      <w:pPr>
        <w:spacing w:after="0" w:line="240" w:lineRule="auto"/>
        <w:rPr>
          <w:rFonts w:ascii="Times New Roman" w:hAnsi="Times New Roman" w:cs="Times New Roman"/>
          <w:sz w:val="24"/>
          <w:szCs w:val="24"/>
        </w:rPr>
      </w:pPr>
    </w:p>
    <w:p w14:paraId="060A22D2" w14:textId="77777777" w:rsidR="00DE3514" w:rsidRPr="005928C9" w:rsidRDefault="00DE3514" w:rsidP="00DE3514">
      <w:pPr>
        <w:spacing w:after="0" w:line="240" w:lineRule="auto"/>
        <w:ind w:left="25"/>
        <w:rPr>
          <w:rFonts w:ascii="Times New Roman" w:hAnsi="Times New Roman" w:cs="Times New Roman"/>
          <w:sz w:val="24"/>
          <w:szCs w:val="24"/>
        </w:rPr>
      </w:pPr>
      <w:r w:rsidRPr="005928C9">
        <w:rPr>
          <w:rFonts w:ascii="Times New Roman" w:hAnsi="Times New Roman" w:cs="Times New Roman"/>
          <w:sz w:val="24"/>
          <w:szCs w:val="24"/>
        </w:rPr>
        <w:t>Họ và tên:..............................................................................................................  Số báo danh:......................</w:t>
      </w:r>
    </w:p>
    <w:p w14:paraId="48D86B09" w14:textId="77777777" w:rsidR="00CA772A" w:rsidRPr="005928C9" w:rsidRDefault="00CA772A" w:rsidP="00CA772A">
      <w:pPr>
        <w:spacing w:after="0" w:line="240" w:lineRule="auto"/>
        <w:ind w:left="25"/>
        <w:rPr>
          <w:rFonts w:ascii="Times New Roman" w:hAnsi="Times New Roman" w:cs="Times New Roman"/>
          <w:b/>
          <w:sz w:val="24"/>
          <w:szCs w:val="24"/>
        </w:rPr>
      </w:pPr>
    </w:p>
    <w:p w14:paraId="5198FB72" w14:textId="1020F204" w:rsidR="00CA772A" w:rsidRPr="005928C9" w:rsidRDefault="00CA772A" w:rsidP="00CA772A">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 xml:space="preserve"> PHẦN I</w:t>
      </w:r>
      <w:r w:rsidR="00CF78B3" w:rsidRPr="005928C9">
        <w:rPr>
          <w:rFonts w:ascii="Times New Roman" w:hAnsi="Times New Roman" w:cs="Times New Roman"/>
          <w:b/>
          <w:sz w:val="24"/>
          <w:szCs w:val="24"/>
        </w:rPr>
        <w:t>:</w:t>
      </w:r>
      <w:r w:rsidRPr="005928C9">
        <w:rPr>
          <w:rFonts w:ascii="Times New Roman" w:hAnsi="Times New Roman" w:cs="Times New Roman"/>
          <w:b/>
          <w:sz w:val="24"/>
          <w:szCs w:val="24"/>
        </w:rPr>
        <w:t xml:space="preserve"> </w:t>
      </w:r>
      <w:r w:rsidR="00CF78B3" w:rsidRPr="005928C9">
        <w:rPr>
          <w:rFonts w:ascii="Times New Roman" w:hAnsi="Times New Roman" w:cs="Times New Roman"/>
          <w:b/>
          <w:sz w:val="24"/>
          <w:szCs w:val="24"/>
        </w:rPr>
        <w:t>CÂU TRẮC NGHIỆM NHIỀU LỰA CHỌN</w:t>
      </w:r>
      <w:r w:rsidRPr="005928C9">
        <w:rPr>
          <w:rFonts w:ascii="Times New Roman" w:hAnsi="Times New Roman" w:cs="Times New Roman"/>
          <w:b/>
          <w:sz w:val="24"/>
          <w:szCs w:val="24"/>
        </w:rPr>
        <w:t>.</w:t>
      </w:r>
    </w:p>
    <w:p w14:paraId="3E034884" w14:textId="675F81D9" w:rsidR="00CA772A" w:rsidRPr="005928C9" w:rsidRDefault="005321B9" w:rsidP="00F20E1F">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1.</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Rút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gọn</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biểu</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thức</w:t>
      </w:r>
      <w:r w:rsidR="00CA772A" w:rsidRPr="005928C9">
        <w:rPr>
          <w:rFonts w:ascii="Times New Roman" w:hAnsi="Times New Roman" w:cs="Times New Roman"/>
          <w:sz w:val="24"/>
          <w:szCs w:val="24"/>
        </w:rPr>
        <w:t xml:space="preserve"> </w:t>
      </w:r>
      <w:r w:rsidR="00905827" w:rsidRPr="005928C9">
        <w:rPr>
          <w:rFonts w:ascii="Times New Roman" w:hAnsi="Times New Roman" w:cs="Times New Roman"/>
          <w:position w:val="-6"/>
          <w:sz w:val="24"/>
          <w:szCs w:val="24"/>
        </w:rPr>
        <w:object w:dxaOrig="1040" w:dyaOrig="360" w14:anchorId="1EEF1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5pt;height:21.2pt" o:ole="">
            <v:imagedata r:id="rId8" o:title=""/>
          </v:shape>
          <o:OLEObject Type="Embed" ProgID="Equation.DSMT4" ShapeID="_x0000_i1025" DrawAspect="Content" ObjectID="_1802635711" r:id="rId9"/>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với</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560" w:dyaOrig="279" w14:anchorId="49825123">
          <v:shape id="_x0000_i1026" type="#_x0000_t75" style="width:27.85pt;height:13.3pt" o:ole="">
            <v:imagedata r:id="rId10" o:title=""/>
          </v:shape>
          <o:OLEObject Type="Embed" ProgID="Equation.DSMT4" ShapeID="_x0000_i1026" DrawAspect="Content" ObjectID="_1802635712" r:id="rId11"/>
        </w:object>
      </w:r>
      <w:r w:rsidRPr="005928C9">
        <w:rPr>
          <w:rFonts w:ascii="Times New Roman" w:hAnsi="Times New Roman" w:cs="Times New Roman"/>
          <w:sz w:val="24"/>
          <w:szCs w:val="24"/>
        </w:rPr>
        <w:t>.</w:t>
      </w:r>
    </w:p>
    <w:p w14:paraId="4C737788" w14:textId="5D5A4C84"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905827" w:rsidRPr="005928C9">
        <w:rPr>
          <w:rFonts w:ascii="Times New Roman" w:hAnsi="Times New Roman" w:cs="Times New Roman"/>
          <w:position w:val="-6"/>
          <w:sz w:val="24"/>
          <w:szCs w:val="24"/>
        </w:rPr>
        <w:object w:dxaOrig="340" w:dyaOrig="360" w14:anchorId="7D534261">
          <v:shape id="_x0000_i1027" type="#_x0000_t75" style="width:20.55pt;height:20.55pt" o:ole="">
            <v:imagedata r:id="rId12" o:title=""/>
          </v:shape>
          <o:OLEObject Type="Embed" ProgID="Equation.DSMT4" ShapeID="_x0000_i1027" DrawAspect="Content" ObjectID="_1802635713" r:id="rId1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905827" w:rsidRPr="005928C9">
        <w:rPr>
          <w:rFonts w:ascii="Times New Roman" w:hAnsi="Times New Roman" w:cs="Times New Roman"/>
          <w:position w:val="-6"/>
          <w:sz w:val="24"/>
          <w:szCs w:val="24"/>
        </w:rPr>
        <w:object w:dxaOrig="380" w:dyaOrig="360" w14:anchorId="1B31B0C1">
          <v:shape id="_x0000_i1028" type="#_x0000_t75" style="width:21.8pt;height:20.55pt" o:ole="">
            <v:imagedata r:id="rId14" o:title=""/>
          </v:shape>
          <o:OLEObject Type="Embed" ProgID="Equation.DSMT4" ShapeID="_x0000_i1028" DrawAspect="Content" ObjectID="_1802635714" r:id="rId1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00905827" w:rsidRPr="005928C9">
        <w:rPr>
          <w:rFonts w:ascii="Times New Roman" w:hAnsi="Times New Roman" w:cs="Times New Roman"/>
          <w:position w:val="-6"/>
          <w:sz w:val="24"/>
          <w:szCs w:val="24"/>
        </w:rPr>
        <w:object w:dxaOrig="380" w:dyaOrig="360" w14:anchorId="1EE73F14">
          <v:shape id="_x0000_i1029" type="#_x0000_t75" style="width:22.4pt;height:20.55pt" o:ole="">
            <v:imagedata r:id="rId16" o:title=""/>
          </v:shape>
          <o:OLEObject Type="Embed" ProgID="Equation.DSMT4" ShapeID="_x0000_i1029" DrawAspect="Content" ObjectID="_1802635715" r:id="rId1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00905827" w:rsidRPr="005928C9">
        <w:rPr>
          <w:rFonts w:ascii="Times New Roman" w:hAnsi="Times New Roman" w:cs="Times New Roman"/>
          <w:position w:val="-6"/>
          <w:sz w:val="24"/>
          <w:szCs w:val="24"/>
        </w:rPr>
        <w:object w:dxaOrig="380" w:dyaOrig="360" w14:anchorId="517A4256">
          <v:shape id="_x0000_i1030" type="#_x0000_t75" style="width:23pt;height:21.2pt" o:ole="">
            <v:imagedata r:id="rId18" o:title=""/>
          </v:shape>
          <o:OLEObject Type="Embed" ProgID="Equation.DSMT4" ShapeID="_x0000_i1030" DrawAspect="Content" ObjectID="_1802635716" r:id="rId19"/>
        </w:object>
      </w:r>
      <w:r w:rsidR="005321B9" w:rsidRPr="005928C9">
        <w:rPr>
          <w:rFonts w:ascii="Times New Roman" w:hAnsi="Times New Roman" w:cs="Times New Roman"/>
          <w:sz w:val="24"/>
          <w:szCs w:val="24"/>
        </w:rPr>
        <w:t>.</w:t>
      </w:r>
    </w:p>
    <w:p w14:paraId="0A05BE95" w14:textId="06B6927C" w:rsidR="00CA772A" w:rsidRPr="005928C9" w:rsidRDefault="005321B9" w:rsidP="00F20E1F">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2.</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200" w:dyaOrig="220" w14:anchorId="289E3835">
          <v:shape id="_x0000_i1031" type="#_x0000_t75" style="width:10.3pt;height:10.3pt" o:ole="">
            <v:imagedata r:id="rId20" o:title=""/>
          </v:shape>
          <o:OLEObject Type="Embed" ProgID="Equation.DSMT4" ShapeID="_x0000_i1031" DrawAspect="Content" ObjectID="_1802635717" r:id="rId21"/>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số</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thực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dương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khác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1.</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Mệnh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đề</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nào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dưới</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đây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đúng?</w:t>
      </w:r>
    </w:p>
    <w:p w14:paraId="1D131941" w14:textId="6E2BB862"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Pr="005928C9">
        <w:rPr>
          <w:rFonts w:ascii="Times New Roman" w:hAnsi="Times New Roman" w:cs="Times New Roman"/>
          <w:position w:val="-12"/>
          <w:sz w:val="24"/>
          <w:szCs w:val="24"/>
        </w:rPr>
        <w:object w:dxaOrig="1260" w:dyaOrig="380" w14:anchorId="0B43A375">
          <v:shape id="_x0000_i1032" type="#_x0000_t75" style="width:62.9pt;height:18.75pt" o:ole="">
            <v:imagedata r:id="rId22" o:title=""/>
          </v:shape>
          <o:OLEObject Type="Embed" ProgID="Equation.DSMT4" ShapeID="_x0000_i1032" DrawAspect="Content" ObjectID="_1802635718" r:id="rId2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24"/>
          <w:sz w:val="24"/>
          <w:szCs w:val="24"/>
        </w:rPr>
        <w:object w:dxaOrig="1460" w:dyaOrig="620" w14:anchorId="3CB32FC4">
          <v:shape id="_x0000_i1033" type="#_x0000_t75" style="width:72.6pt;height:30.85pt" o:ole="">
            <v:imagedata r:id="rId24" o:title=""/>
          </v:shape>
          <o:OLEObject Type="Embed" ProgID="Equation.DSMT4" ShapeID="_x0000_i1033" DrawAspect="Content" ObjectID="_1802635719" r:id="rId2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12"/>
          <w:sz w:val="24"/>
          <w:szCs w:val="24"/>
        </w:rPr>
        <w:object w:dxaOrig="1420" w:dyaOrig="380" w14:anchorId="3977098D">
          <v:shape id="_x0000_i1034" type="#_x0000_t75" style="width:71.4pt;height:18.75pt" o:ole="">
            <v:imagedata r:id="rId26" o:title=""/>
          </v:shape>
          <o:OLEObject Type="Embed" ProgID="Equation.DSMT4" ShapeID="_x0000_i1034" DrawAspect="Content" ObjectID="_1802635720" r:id="rId2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24"/>
          <w:sz w:val="24"/>
          <w:szCs w:val="24"/>
        </w:rPr>
        <w:object w:dxaOrig="1300" w:dyaOrig="620" w14:anchorId="5FC2B9DF">
          <v:shape id="_x0000_i1035" type="#_x0000_t75" style="width:65.35pt;height:30.85pt" o:ole="">
            <v:imagedata r:id="rId28" o:title=""/>
          </v:shape>
          <o:OLEObject Type="Embed" ProgID="Equation.DSMT4" ShapeID="_x0000_i1035" DrawAspect="Content" ObjectID="_1802635721" r:id="rId29"/>
        </w:object>
      </w:r>
      <w:r w:rsidR="005321B9" w:rsidRPr="005928C9">
        <w:rPr>
          <w:rFonts w:ascii="Times New Roman" w:hAnsi="Times New Roman" w:cs="Times New Roman"/>
          <w:sz w:val="24"/>
          <w:szCs w:val="24"/>
        </w:rPr>
        <w:t>.</w:t>
      </w:r>
    </w:p>
    <w:p w14:paraId="0BD04673" w14:textId="77777777" w:rsidR="008B1217" w:rsidRPr="005928C9" w:rsidRDefault="005321B9" w:rsidP="008B1217">
      <w:pPr>
        <w:tabs>
          <w:tab w:val="left" w:pos="992"/>
        </w:tabs>
        <w:spacing w:before="120" w:after="0"/>
        <w:mirrorIndents/>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3.</w:t>
      </w:r>
      <w:r w:rsidR="00CA772A" w:rsidRPr="005928C9">
        <w:rPr>
          <w:rFonts w:ascii="Times New Roman" w:hAnsi="Times New Roman" w:cs="Times New Roman"/>
          <w:sz w:val="24"/>
          <w:szCs w:val="24"/>
        </w:rPr>
        <w:t xml:space="preserve"> </w:t>
      </w:r>
      <w:r w:rsidR="008B1217" w:rsidRPr="005928C9">
        <w:rPr>
          <w:rFonts w:ascii="Times New Roman" w:hAnsi="Times New Roman" w:cs="Times New Roman"/>
          <w:sz w:val="24"/>
          <w:szCs w:val="24"/>
        </w:rPr>
        <w:t xml:space="preserve">Tập nghiệm của bất phương trình </w:t>
      </w:r>
      <w:r w:rsidR="008B1217" w:rsidRPr="005928C9">
        <w:rPr>
          <w:rFonts w:ascii="Times New Roman" w:hAnsi="Times New Roman" w:cs="Times New Roman"/>
          <w:position w:val="-4"/>
          <w:sz w:val="24"/>
          <w:szCs w:val="24"/>
        </w:rPr>
        <w:object w:dxaOrig="676" w:dyaOrig="351" w14:anchorId="051C0496">
          <v:shape id="_x0000_i1036" type="#_x0000_t75" style="width:33.9pt;height:16.35pt" o:ole="">
            <v:imagedata r:id="rId30" o:title=""/>
          </v:shape>
          <o:OLEObject Type="Embed" ProgID="Equation.DSMT4" ShapeID="_x0000_i1036" DrawAspect="Content" ObjectID="_1802635722" r:id="rId31"/>
        </w:object>
      </w:r>
      <w:r w:rsidR="008B1217" w:rsidRPr="005928C9">
        <w:rPr>
          <w:rFonts w:ascii="Times New Roman" w:hAnsi="Times New Roman" w:cs="Times New Roman"/>
          <w:sz w:val="24"/>
          <w:szCs w:val="24"/>
        </w:rPr>
        <w:t xml:space="preserve"> là:</w:t>
      </w:r>
    </w:p>
    <w:p w14:paraId="502B645F" w14:textId="77777777" w:rsidR="008B1217" w:rsidRPr="005928C9" w:rsidRDefault="008B1217" w:rsidP="008B1217">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Pr="005928C9">
        <w:rPr>
          <w:rFonts w:ascii="Times New Roman" w:hAnsi="Times New Roman" w:cs="Times New Roman"/>
          <w:position w:val="-14"/>
          <w:sz w:val="24"/>
          <w:szCs w:val="24"/>
        </w:rPr>
        <w:object w:dxaOrig="576" w:dyaOrig="388" w14:anchorId="1EE8AAF6">
          <v:shape id="_x0000_i1037" type="#_x0000_t75" style="width:28.45pt;height:18.75pt" o:ole="">
            <v:imagedata r:id="rId32" o:title=""/>
          </v:shape>
          <o:OLEObject Type="Embed" ProgID="Equation.DSMT4" ShapeID="_x0000_i1037" DrawAspect="Content" ObjectID="_1802635723" r:id="rId33"/>
        </w:objec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14"/>
          <w:sz w:val="24"/>
          <w:szCs w:val="24"/>
        </w:rPr>
        <w:object w:dxaOrig="576" w:dyaOrig="388" w14:anchorId="5EF3693F">
          <v:shape id="_x0000_i1038" type="#_x0000_t75" style="width:28.45pt;height:18.75pt" o:ole="">
            <v:imagedata r:id="rId34" o:title=""/>
          </v:shape>
          <o:OLEObject Type="Embed" ProgID="Equation.DSMT4" ShapeID="_x0000_i1038" DrawAspect="Content" ObjectID="_1802635724" r:id="rId35"/>
        </w:objec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14"/>
          <w:sz w:val="24"/>
          <w:szCs w:val="24"/>
        </w:rPr>
        <w:object w:dxaOrig="764" w:dyaOrig="388" w14:anchorId="3B197379">
          <v:shape id="_x0000_i1039" type="#_x0000_t75" style="width:38.1pt;height:18.75pt" o:ole="">
            <v:imagedata r:id="rId36" o:title=""/>
          </v:shape>
          <o:OLEObject Type="Embed" ProgID="Equation.DSMT4" ShapeID="_x0000_i1039" DrawAspect="Content" ObjectID="_1802635725" r:id="rId37"/>
        </w:objec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 xml:space="preserve">              D.</w:t>
      </w:r>
      <w:r w:rsidRPr="005928C9">
        <w:rPr>
          <w:rFonts w:ascii="Times New Roman" w:hAnsi="Times New Roman" w:cs="Times New Roman"/>
          <w:sz w:val="24"/>
          <w:szCs w:val="24"/>
        </w:rPr>
        <w:t xml:space="preserve"> </w:t>
      </w:r>
      <w:r w:rsidRPr="005928C9">
        <w:rPr>
          <w:rFonts w:ascii="Times New Roman" w:hAnsi="Times New Roman" w:cs="Times New Roman"/>
          <w:position w:val="-14"/>
          <w:sz w:val="24"/>
          <w:szCs w:val="24"/>
        </w:rPr>
        <w:object w:dxaOrig="751" w:dyaOrig="388" w14:anchorId="5A6FBDC6">
          <v:shape id="_x0000_i1040" type="#_x0000_t75" style="width:37.5pt;height:18.75pt" o:ole="">
            <v:imagedata r:id="rId38" o:title=""/>
          </v:shape>
          <o:OLEObject Type="Embed" ProgID="Equation.DSMT4" ShapeID="_x0000_i1040" DrawAspect="Content" ObjectID="_1802635726" r:id="rId39"/>
        </w:object>
      </w:r>
      <w:r w:rsidRPr="005928C9">
        <w:rPr>
          <w:rFonts w:ascii="Times New Roman" w:hAnsi="Times New Roman" w:cs="Times New Roman"/>
          <w:sz w:val="24"/>
          <w:szCs w:val="24"/>
        </w:rPr>
        <w:t>.</w:t>
      </w:r>
    </w:p>
    <w:p w14:paraId="33C7C4D1" w14:textId="69C59921" w:rsidR="00CA772A" w:rsidRPr="005928C9" w:rsidRDefault="005321B9" w:rsidP="008B1217">
      <w:pPr>
        <w:tabs>
          <w:tab w:val="left" w:pos="992"/>
        </w:tabs>
        <w:spacing w:before="120" w:after="0"/>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4.</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Tìm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tập</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xác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định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của</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hàm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số</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2"/>
          <w:sz w:val="24"/>
          <w:szCs w:val="24"/>
        </w:rPr>
        <w:object w:dxaOrig="1600" w:dyaOrig="360" w14:anchorId="39C08CD4">
          <v:shape id="_x0000_i1041" type="#_x0000_t75" style="width:79.85pt;height:18.15pt" o:ole="">
            <v:imagedata r:id="rId40" o:title=""/>
          </v:shape>
          <o:OLEObject Type="Embed" ProgID="Equation.DSMT4" ShapeID="_x0000_i1041" DrawAspect="Content" ObjectID="_1802635727" r:id="rId41"/>
        </w:object>
      </w:r>
      <w:r w:rsidRPr="005928C9">
        <w:rPr>
          <w:rFonts w:ascii="Times New Roman" w:hAnsi="Times New Roman" w:cs="Times New Roman"/>
          <w:sz w:val="24"/>
          <w:szCs w:val="24"/>
        </w:rPr>
        <w:t>.</w:t>
      </w:r>
    </w:p>
    <w:p w14:paraId="0B50B665" w14:textId="4CFF4DCE"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Pr="005928C9">
        <w:rPr>
          <w:rFonts w:ascii="Times New Roman" w:hAnsi="Times New Roman" w:cs="Times New Roman"/>
          <w:position w:val="-28"/>
          <w:sz w:val="24"/>
          <w:szCs w:val="24"/>
        </w:rPr>
        <w:object w:dxaOrig="1480" w:dyaOrig="680" w14:anchorId="40D48974">
          <v:shape id="_x0000_i1042" type="#_x0000_t75" style="width:74.4pt;height:33.9pt" o:ole="">
            <v:imagedata r:id="rId42" o:title=""/>
          </v:shape>
          <o:OLEObject Type="Embed" ProgID="Equation.DSMT4" ShapeID="_x0000_i1042" DrawAspect="Content" ObjectID="_1802635728" r:id="rId4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28"/>
          <w:sz w:val="24"/>
          <w:szCs w:val="24"/>
        </w:rPr>
        <w:object w:dxaOrig="1460" w:dyaOrig="680" w14:anchorId="681D0C87">
          <v:shape id="_x0000_i1043" type="#_x0000_t75" style="width:72.6pt;height:33.9pt" o:ole="">
            <v:imagedata r:id="rId44" o:title=""/>
          </v:shape>
          <o:OLEObject Type="Embed" ProgID="Equation.DSMT4" ShapeID="_x0000_i1043" DrawAspect="Content" ObjectID="_1802635729" r:id="rId4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28"/>
          <w:sz w:val="24"/>
          <w:szCs w:val="24"/>
        </w:rPr>
        <w:object w:dxaOrig="1420" w:dyaOrig="680" w14:anchorId="7BE0EADF">
          <v:shape id="_x0000_i1044" type="#_x0000_t75" style="width:71.4pt;height:33.9pt" o:ole="">
            <v:imagedata r:id="rId46" o:title=""/>
          </v:shape>
          <o:OLEObject Type="Embed" ProgID="Equation.DSMT4" ShapeID="_x0000_i1044" DrawAspect="Content" ObjectID="_1802635730" r:id="rId4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28"/>
          <w:sz w:val="24"/>
          <w:szCs w:val="24"/>
        </w:rPr>
        <w:object w:dxaOrig="1420" w:dyaOrig="680" w14:anchorId="231B3E84">
          <v:shape id="_x0000_i1045" type="#_x0000_t75" style="width:71.4pt;height:33.9pt" o:ole="">
            <v:imagedata r:id="rId48" o:title=""/>
          </v:shape>
          <o:OLEObject Type="Embed" ProgID="Equation.DSMT4" ShapeID="_x0000_i1045" DrawAspect="Content" ObjectID="_1802635731" r:id="rId49"/>
        </w:object>
      </w:r>
      <w:r w:rsidR="005321B9" w:rsidRPr="005928C9">
        <w:rPr>
          <w:rFonts w:ascii="Times New Roman" w:hAnsi="Times New Roman" w:cs="Times New Roman"/>
          <w:sz w:val="24"/>
          <w:szCs w:val="24"/>
        </w:rPr>
        <w:t>.</w:t>
      </w:r>
    </w:p>
    <w:p w14:paraId="662DEB7F" w14:textId="5A8C0B15" w:rsidR="00CA772A" w:rsidRPr="005928C9" w:rsidRDefault="005321B9" w:rsidP="00F20E1F">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5.</w:t>
      </w:r>
      <w:r w:rsidR="00CA772A" w:rsidRPr="005928C9">
        <w:rPr>
          <w:rFonts w:ascii="Times New Roman" w:hAnsi="Times New Roman" w:cs="Times New Roman"/>
          <w:sz w:val="24"/>
          <w:szCs w:val="24"/>
        </w:rPr>
        <w:t xml:space="preserve"> </w:t>
      </w:r>
      <w:bookmarkStart w:id="0" w:name="_Hlk191758502"/>
      <w:r w:rsidRPr="005928C9">
        <w:rPr>
          <w:rFonts w:ascii="Times New Roman" w:hAnsi="Times New Roman" w:cs="Times New Roman"/>
          <w:sz w:val="24"/>
          <w:szCs w:val="24"/>
        </w:rPr>
        <w:t>Tìm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nghiệm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của</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phương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trình</w:t>
      </w:r>
      <w:r w:rsidR="00CA772A" w:rsidRPr="005928C9">
        <w:rPr>
          <w:rFonts w:ascii="Times New Roman" w:hAnsi="Times New Roman" w:cs="Times New Roman"/>
          <w:sz w:val="24"/>
          <w:szCs w:val="24"/>
        </w:rPr>
        <w:t xml:space="preserve">  </w:t>
      </w:r>
      <w:r w:rsidR="00E70B8C" w:rsidRPr="005928C9">
        <w:rPr>
          <w:rFonts w:ascii="Times New Roman" w:hAnsi="Times New Roman" w:cs="Times New Roman"/>
          <w:position w:val="-12"/>
          <w:sz w:val="24"/>
          <w:szCs w:val="24"/>
        </w:rPr>
        <w:object w:dxaOrig="1320" w:dyaOrig="360" w14:anchorId="03665081">
          <v:shape id="_x0000_i1046" type="#_x0000_t75" style="width:65.95pt;height:18.15pt" o:ole="">
            <v:imagedata r:id="rId50" o:title=""/>
          </v:shape>
          <o:OLEObject Type="Embed" ProgID="Equation.DSMT4" ShapeID="_x0000_i1046" DrawAspect="Content" ObjectID="_1802635732" r:id="rId51"/>
        </w:object>
      </w:r>
      <w:r w:rsidRPr="005928C9">
        <w:rPr>
          <w:rFonts w:ascii="Times New Roman" w:hAnsi="Times New Roman" w:cs="Times New Roman"/>
          <w:sz w:val="24"/>
          <w:szCs w:val="24"/>
        </w:rPr>
        <w:t>.</w:t>
      </w:r>
    </w:p>
    <w:p w14:paraId="2BAD2197" w14:textId="33303BC6"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E70B8C" w:rsidRPr="005928C9">
        <w:rPr>
          <w:rFonts w:ascii="Times New Roman" w:hAnsi="Times New Roman" w:cs="Times New Roman"/>
          <w:position w:val="-6"/>
          <w:sz w:val="24"/>
          <w:szCs w:val="24"/>
        </w:rPr>
        <w:object w:dxaOrig="540" w:dyaOrig="279" w14:anchorId="493B950E">
          <v:shape id="_x0000_i1047" type="#_x0000_t75" style="width:26.6pt;height:13.3pt" o:ole="">
            <v:imagedata r:id="rId52" o:title=""/>
          </v:shape>
          <o:OLEObject Type="Embed" ProgID="Equation.DSMT4" ShapeID="_x0000_i1047" DrawAspect="Content" ObjectID="_1802635733" r:id="rId5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E70B8C" w:rsidRPr="005928C9">
        <w:rPr>
          <w:rFonts w:ascii="Times New Roman" w:hAnsi="Times New Roman" w:cs="Times New Roman"/>
          <w:position w:val="-6"/>
          <w:sz w:val="24"/>
          <w:szCs w:val="24"/>
        </w:rPr>
        <w:object w:dxaOrig="560" w:dyaOrig="279" w14:anchorId="651C7E55">
          <v:shape id="_x0000_i1048" type="#_x0000_t75" style="width:27.85pt;height:13.3pt" o:ole="">
            <v:imagedata r:id="rId54" o:title=""/>
          </v:shape>
          <o:OLEObject Type="Embed" ProgID="Equation.DSMT4" ShapeID="_x0000_i1048" DrawAspect="Content" ObjectID="_1802635734" r:id="rId5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00E70B8C" w:rsidRPr="005928C9">
        <w:rPr>
          <w:rFonts w:ascii="Times New Roman" w:hAnsi="Times New Roman" w:cs="Times New Roman"/>
          <w:position w:val="-6"/>
          <w:sz w:val="24"/>
          <w:szCs w:val="24"/>
        </w:rPr>
        <w:object w:dxaOrig="639" w:dyaOrig="279" w14:anchorId="2F119A2B">
          <v:shape id="_x0000_i1049" type="#_x0000_t75" style="width:32.65pt;height:13.3pt" o:ole="">
            <v:imagedata r:id="rId56" o:title=""/>
          </v:shape>
          <o:OLEObject Type="Embed" ProgID="Equation.DSMT4" ShapeID="_x0000_i1049" DrawAspect="Content" ObjectID="_1802635735" r:id="rId5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560" w:dyaOrig="279" w14:anchorId="21EFB03D">
          <v:shape id="_x0000_i1050" type="#_x0000_t75" style="width:27.85pt;height:13.3pt" o:ole="">
            <v:imagedata r:id="rId58" o:title=""/>
          </v:shape>
          <o:OLEObject Type="Embed" ProgID="Equation.DSMT4" ShapeID="_x0000_i1050" DrawAspect="Content" ObjectID="_1802635736" r:id="rId59"/>
        </w:object>
      </w:r>
      <w:r w:rsidR="005321B9" w:rsidRPr="005928C9">
        <w:rPr>
          <w:rFonts w:ascii="Times New Roman" w:hAnsi="Times New Roman" w:cs="Times New Roman"/>
          <w:sz w:val="24"/>
          <w:szCs w:val="24"/>
        </w:rPr>
        <w:t>.</w:t>
      </w:r>
    </w:p>
    <w:bookmarkEnd w:id="0"/>
    <w:p w14:paraId="567CF0FB" w14:textId="2A76C6A9" w:rsidR="00417123" w:rsidRPr="005928C9" w:rsidRDefault="005321B9" w:rsidP="00A41E39">
      <w:pPr>
        <w:spacing w:after="0" w:line="240" w:lineRule="auto"/>
        <w:ind w:left="25"/>
        <w:rPr>
          <w:rFonts w:ascii="Times New Roman" w:hAnsi="Times New Roman" w:cs="Times New Roman"/>
          <w:sz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6.</w:t>
      </w:r>
      <w:r w:rsidR="00CA772A" w:rsidRPr="005928C9">
        <w:rPr>
          <w:rFonts w:ascii="Times New Roman" w:hAnsi="Times New Roman" w:cs="Times New Roman"/>
          <w:sz w:val="24"/>
          <w:szCs w:val="24"/>
        </w:rPr>
        <w:t xml:space="preserve"> </w:t>
      </w:r>
      <w:bookmarkStart w:id="1" w:name="_Hlk191655459"/>
      <w:r w:rsidR="00417123" w:rsidRPr="005928C9">
        <w:rPr>
          <w:rFonts w:ascii="Times New Roman" w:hAnsi="Times New Roman" w:cs="Times New Roman"/>
          <w:sz w:val="24"/>
        </w:rPr>
        <w:t xml:space="preserve">Cho hình lập phương </w:t>
      </w:r>
      <w:r w:rsidR="00417123" w:rsidRPr="005928C9">
        <w:rPr>
          <w:rFonts w:ascii="Times New Roman" w:hAnsi="Times New Roman" w:cs="Times New Roman"/>
          <w:position w:val="-12"/>
          <w:sz w:val="24"/>
        </w:rPr>
        <w:object w:dxaOrig="1600" w:dyaOrig="360" w14:anchorId="3E963B6B">
          <v:shape id="_x0000_i1051" type="#_x0000_t75" style="width:79.85pt;height:18.15pt" o:ole="">
            <v:imagedata r:id="rId60" o:title=""/>
          </v:shape>
          <o:OLEObject Type="Embed" ProgID="Equation.DSMT4" ShapeID="_x0000_i1051" DrawAspect="Content" ObjectID="_1802635737" r:id="rId61"/>
        </w:object>
      </w:r>
      <w:r w:rsidR="00417123" w:rsidRPr="005928C9">
        <w:rPr>
          <w:rFonts w:ascii="Times New Roman" w:hAnsi="Times New Roman" w:cs="Times New Roman"/>
          <w:sz w:val="24"/>
        </w:rPr>
        <w:t xml:space="preserve">. </w:t>
      </w:r>
      <w:r w:rsidR="00A41E39" w:rsidRPr="005928C9">
        <w:rPr>
          <w:rFonts w:ascii="Times New Roman" w:hAnsi="Times New Roman" w:cs="Times New Roman"/>
          <w:sz w:val="24"/>
        </w:rPr>
        <w:t xml:space="preserve">Góc giữa hai đường thẳng </w:t>
      </w:r>
      <w:r w:rsidR="00A41E39" w:rsidRPr="005928C9">
        <w:rPr>
          <w:rFonts w:ascii="Times New Roman" w:hAnsi="Times New Roman" w:cs="Times New Roman"/>
          <w:position w:val="-12"/>
          <w:sz w:val="24"/>
        </w:rPr>
        <w:object w:dxaOrig="499" w:dyaOrig="360" w14:anchorId="609A5DC8">
          <v:shape id="_x0000_i1052" type="#_x0000_t75" style="width:24.8pt;height:18.15pt" o:ole="">
            <v:imagedata r:id="rId62" o:title=""/>
          </v:shape>
          <o:OLEObject Type="Embed" ProgID="Equation.DSMT4" ShapeID="_x0000_i1052" DrawAspect="Content" ObjectID="_1802635738" r:id="rId63"/>
        </w:object>
      </w:r>
      <w:r w:rsidR="00A41E39" w:rsidRPr="005928C9">
        <w:rPr>
          <w:rFonts w:ascii="Times New Roman" w:hAnsi="Times New Roman" w:cs="Times New Roman"/>
          <w:sz w:val="24"/>
        </w:rPr>
        <w:t xml:space="preserve"> và </w:t>
      </w:r>
      <w:r w:rsidR="00A41E39" w:rsidRPr="005928C9">
        <w:rPr>
          <w:rFonts w:ascii="Times New Roman" w:hAnsi="Times New Roman" w:cs="Times New Roman"/>
          <w:position w:val="-12"/>
          <w:sz w:val="24"/>
        </w:rPr>
        <w:object w:dxaOrig="440" w:dyaOrig="360" w14:anchorId="1D0CBC2B">
          <v:shape id="_x0000_i1053" type="#_x0000_t75" style="width:21.8pt;height:18.15pt" o:ole="">
            <v:imagedata r:id="rId64" o:title=""/>
          </v:shape>
          <o:OLEObject Type="Embed" ProgID="Equation.DSMT4" ShapeID="_x0000_i1053" DrawAspect="Content" ObjectID="_1802635739" r:id="rId65"/>
        </w:object>
      </w:r>
      <w:r w:rsidR="00A41E39" w:rsidRPr="005928C9">
        <w:rPr>
          <w:rFonts w:ascii="Times New Roman" w:hAnsi="Times New Roman" w:cs="Times New Roman"/>
          <w:sz w:val="24"/>
        </w:rPr>
        <w:t xml:space="preserve"> bằng bao nhiêu độ?</w:t>
      </w:r>
    </w:p>
    <w:p w14:paraId="1235B8DC" w14:textId="77777777" w:rsidR="00417123" w:rsidRPr="005928C9" w:rsidRDefault="00417123" w:rsidP="00417123">
      <w:pPr>
        <w:spacing w:after="0" w:line="240" w:lineRule="auto"/>
        <w:ind w:left="25"/>
        <w:jc w:val="center"/>
        <w:rPr>
          <w:rFonts w:ascii="Times New Roman" w:hAnsi="Times New Roman" w:cs="Times New Roman"/>
          <w:sz w:val="24"/>
        </w:rPr>
      </w:pPr>
      <w:r w:rsidRPr="005928C9">
        <w:rPr>
          <w:rFonts w:ascii="Times New Roman" w:hAnsi="Times New Roman" w:cs="Times New Roman"/>
          <w:noProof/>
          <w:sz w:val="24"/>
        </w:rPr>
        <w:drawing>
          <wp:inline distT="0" distB="0" distL="0" distR="0" wp14:anchorId="1E9ABEFA" wp14:editId="52AFBF81">
            <wp:extent cx="2470891" cy="17810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8_17-10-12.PNG"/>
                    <pic:cNvPicPr/>
                  </pic:nvPicPr>
                  <pic:blipFill>
                    <a:blip r:embed="rId66"/>
                    <a:stretch>
                      <a:fillRect/>
                    </a:stretch>
                  </pic:blipFill>
                  <pic:spPr>
                    <a:xfrm>
                      <a:off x="0" y="0"/>
                      <a:ext cx="2472402" cy="1782122"/>
                    </a:xfrm>
                    <a:prstGeom prst="rect">
                      <a:avLst/>
                    </a:prstGeom>
                  </pic:spPr>
                </pic:pic>
              </a:graphicData>
            </a:graphic>
          </wp:inline>
        </w:drawing>
      </w:r>
    </w:p>
    <w:p w14:paraId="32018413" w14:textId="77777777" w:rsidR="00417123" w:rsidRPr="005928C9" w:rsidRDefault="00417123" w:rsidP="00417123">
      <w:pPr>
        <w:spacing w:after="0" w:line="240" w:lineRule="auto"/>
        <w:ind w:left="25"/>
        <w:rPr>
          <w:rFonts w:ascii="Times New Roman" w:hAnsi="Times New Roman" w:cs="Times New Roman"/>
          <w:b/>
          <w:sz w:val="24"/>
        </w:rPr>
      </w:pPr>
    </w:p>
    <w:p w14:paraId="161411D4" w14:textId="30A3E796"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ED5CB8" w:rsidRPr="005928C9">
        <w:rPr>
          <w:rFonts w:ascii="Times New Roman" w:hAnsi="Times New Roman" w:cs="Times New Roman"/>
          <w:position w:val="-6"/>
          <w:sz w:val="24"/>
          <w:szCs w:val="24"/>
        </w:rPr>
        <w:object w:dxaOrig="380" w:dyaOrig="320" w14:anchorId="7A81B66D">
          <v:shape id="_x0000_i1054" type="#_x0000_t75" style="width:18.75pt;height:15.75pt" o:ole="">
            <v:imagedata r:id="rId67" o:title=""/>
          </v:shape>
          <o:OLEObject Type="Embed" ProgID="Equation.DSMT4" ShapeID="_x0000_i1054" DrawAspect="Content" ObjectID="_1802635740" r:id="rId68"/>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ED5CB8" w:rsidRPr="005928C9">
        <w:rPr>
          <w:rFonts w:ascii="Times New Roman" w:hAnsi="Times New Roman" w:cs="Times New Roman"/>
          <w:position w:val="-6"/>
          <w:sz w:val="24"/>
          <w:szCs w:val="24"/>
        </w:rPr>
        <w:object w:dxaOrig="380" w:dyaOrig="320" w14:anchorId="6871893F">
          <v:shape id="_x0000_i1055" type="#_x0000_t75" style="width:18.75pt;height:15.75pt" o:ole="">
            <v:imagedata r:id="rId69" o:title=""/>
          </v:shape>
          <o:OLEObject Type="Embed" ProgID="Equation.DSMT4" ShapeID="_x0000_i1055" DrawAspect="Content" ObjectID="_1802635741" r:id="rId70"/>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00ED5CB8" w:rsidRPr="005928C9">
        <w:rPr>
          <w:rFonts w:ascii="Times New Roman" w:hAnsi="Times New Roman" w:cs="Times New Roman"/>
          <w:position w:val="-6"/>
          <w:sz w:val="24"/>
          <w:szCs w:val="24"/>
        </w:rPr>
        <w:object w:dxaOrig="380" w:dyaOrig="320" w14:anchorId="3F63D3C5">
          <v:shape id="_x0000_i1056" type="#_x0000_t75" style="width:18.75pt;height:15.75pt" o:ole="">
            <v:imagedata r:id="rId71" o:title=""/>
          </v:shape>
          <o:OLEObject Type="Embed" ProgID="Equation.DSMT4" ShapeID="_x0000_i1056" DrawAspect="Content" ObjectID="_1802635742" r:id="rId72"/>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00ED5CB8" w:rsidRPr="005928C9">
        <w:rPr>
          <w:rFonts w:ascii="Times New Roman" w:hAnsi="Times New Roman" w:cs="Times New Roman"/>
          <w:position w:val="-6"/>
          <w:sz w:val="24"/>
          <w:szCs w:val="24"/>
        </w:rPr>
        <w:object w:dxaOrig="380" w:dyaOrig="320" w14:anchorId="1922F2C5">
          <v:shape id="_x0000_i1057" type="#_x0000_t75" style="width:18.75pt;height:15.75pt" o:ole="">
            <v:imagedata r:id="rId73" o:title=""/>
          </v:shape>
          <o:OLEObject Type="Embed" ProgID="Equation.DSMT4" ShapeID="_x0000_i1057" DrawAspect="Content" ObjectID="_1802635743" r:id="rId74"/>
        </w:object>
      </w:r>
      <w:r w:rsidR="005321B9" w:rsidRPr="005928C9">
        <w:rPr>
          <w:rFonts w:ascii="Times New Roman" w:hAnsi="Times New Roman" w:cs="Times New Roman"/>
          <w:sz w:val="24"/>
          <w:szCs w:val="24"/>
        </w:rPr>
        <w:t>.</w:t>
      </w:r>
      <w:bookmarkEnd w:id="1"/>
    </w:p>
    <w:p w14:paraId="45E66163" w14:textId="709C5686" w:rsidR="008E3CE7" w:rsidRPr="005928C9" w:rsidRDefault="005321B9" w:rsidP="00086548">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7.</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chóp</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740" w:dyaOrig="279" w14:anchorId="3C358C05">
          <v:shape id="_x0000_i1058" type="#_x0000_t75" style="width:36.9pt;height:13.3pt" o:ole="">
            <v:imagedata r:id="rId75" o:title=""/>
          </v:shape>
          <o:OLEObject Type="Embed" ProgID="Equation.DSMT4" ShapeID="_x0000_i1058" DrawAspect="Content" ObjectID="_1802635744" r:id="rId76"/>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có</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đáy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tam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giác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vuông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tại</w:t>
      </w:r>
      <w:r w:rsidR="00CA772A" w:rsidRPr="005928C9">
        <w:rPr>
          <w:rFonts w:ascii="Times New Roman" w:hAnsi="Times New Roman" w:cs="Times New Roman"/>
          <w:sz w:val="24"/>
          <w:szCs w:val="24"/>
        </w:rPr>
        <w:t xml:space="preserve"> </w:t>
      </w:r>
      <w:r w:rsidR="00903554" w:rsidRPr="005928C9">
        <w:rPr>
          <w:rFonts w:ascii="Times New Roman" w:hAnsi="Times New Roman" w:cs="Times New Roman"/>
          <w:position w:val="-4"/>
          <w:sz w:val="24"/>
          <w:szCs w:val="24"/>
        </w:rPr>
        <w:object w:dxaOrig="240" w:dyaOrig="260" w14:anchorId="38CB2FB5">
          <v:shape id="_x0000_i1059" type="#_x0000_t75" style="width:12.1pt;height:12.7pt" o:ole="">
            <v:imagedata r:id="rId77" o:title=""/>
          </v:shape>
          <o:OLEObject Type="Embed" ProgID="Equation.DSMT4" ShapeID="_x0000_i1059" DrawAspect="Content" ObjectID="_1802635745" r:id="rId78"/>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00903554" w:rsidRPr="005928C9">
        <w:rPr>
          <w:rFonts w:ascii="Times New Roman" w:hAnsi="Times New Roman" w:cs="Times New Roman"/>
          <w:position w:val="-10"/>
          <w:sz w:val="24"/>
          <w:szCs w:val="24"/>
        </w:rPr>
        <w:object w:dxaOrig="1260" w:dyaOrig="320" w14:anchorId="2DD2DB6B">
          <v:shape id="_x0000_i1060" type="#_x0000_t75" style="width:62.9pt;height:15.75pt" o:ole="">
            <v:imagedata r:id="rId79" o:title=""/>
          </v:shape>
          <o:OLEObject Type="Embed" ProgID="Equation.DSMT4" ShapeID="_x0000_i1060" DrawAspect="Content" ObjectID="_1802635746" r:id="rId80"/>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Gọi</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4"/>
          <w:sz w:val="24"/>
          <w:szCs w:val="24"/>
        </w:rPr>
        <w:object w:dxaOrig="240" w:dyaOrig="260" w14:anchorId="79DC32B5">
          <v:shape id="_x0000_i1061" type="#_x0000_t75" style="width:12.1pt;height:12.7pt" o:ole="">
            <v:imagedata r:id="rId81" o:title=""/>
          </v:shape>
          <o:OLEObject Type="Embed" ProgID="Equation.DSMT4" ShapeID="_x0000_i1061" DrawAspect="Content" ObjectID="_1802635747" r:id="rId82"/>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chiếu</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vuông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góc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của</w:t>
      </w:r>
      <w:r w:rsidR="00CA772A" w:rsidRPr="005928C9">
        <w:rPr>
          <w:rFonts w:ascii="Times New Roman" w:hAnsi="Times New Roman" w:cs="Times New Roman"/>
          <w:sz w:val="24"/>
          <w:szCs w:val="24"/>
        </w:rPr>
        <w:t xml:space="preserve"> </w:t>
      </w:r>
      <w:r w:rsidR="00903554" w:rsidRPr="005928C9">
        <w:rPr>
          <w:rFonts w:ascii="Times New Roman" w:hAnsi="Times New Roman" w:cs="Times New Roman"/>
          <w:position w:val="-4"/>
          <w:sz w:val="24"/>
          <w:szCs w:val="24"/>
        </w:rPr>
        <w:object w:dxaOrig="240" w:dyaOrig="260" w14:anchorId="417518A5">
          <v:shape id="_x0000_i1062" type="#_x0000_t75" style="width:12.1pt;height:12.7pt" o:ole="">
            <v:imagedata r:id="rId83" o:title=""/>
          </v:shape>
          <o:OLEObject Type="Embed" ProgID="Equation.DSMT4" ShapeID="_x0000_i1062" DrawAspect="Content" ObjectID="_1802635748" r:id="rId84"/>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trên</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đường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thẳng</w:t>
      </w:r>
      <w:r w:rsidR="00CA772A" w:rsidRPr="005928C9">
        <w:rPr>
          <w:rFonts w:ascii="Times New Roman" w:hAnsi="Times New Roman" w:cs="Times New Roman"/>
          <w:sz w:val="24"/>
          <w:szCs w:val="24"/>
        </w:rPr>
        <w:t xml:space="preserve"> </w:t>
      </w:r>
      <w:r w:rsidR="00903554" w:rsidRPr="005928C9">
        <w:rPr>
          <w:rFonts w:ascii="Times New Roman" w:hAnsi="Times New Roman" w:cs="Times New Roman"/>
          <w:position w:val="-6"/>
          <w:sz w:val="24"/>
          <w:szCs w:val="24"/>
        </w:rPr>
        <w:object w:dxaOrig="400" w:dyaOrig="279" w14:anchorId="2B450569">
          <v:shape id="_x0000_i1063" type="#_x0000_t75" style="width:19.35pt;height:14.5pt" o:ole="">
            <v:imagedata r:id="rId85" o:title=""/>
          </v:shape>
          <o:OLEObject Type="Embed" ProgID="Equation.DSMT4" ShapeID="_x0000_i1063" DrawAspect="Content" ObjectID="_1802635749" r:id="rId86"/>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Tìm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khẳng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định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đúng?</w:t>
      </w:r>
    </w:p>
    <w:p w14:paraId="5F39A09C" w14:textId="2B8B8245"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903554" w:rsidRPr="005928C9">
        <w:rPr>
          <w:rFonts w:ascii="Times New Roman" w:hAnsi="Times New Roman" w:cs="Times New Roman"/>
          <w:position w:val="-10"/>
          <w:sz w:val="24"/>
          <w:szCs w:val="24"/>
        </w:rPr>
        <w:object w:dxaOrig="1240" w:dyaOrig="320" w14:anchorId="4875623B">
          <v:shape id="_x0000_i1064" type="#_x0000_t75" style="width:61.7pt;height:15.75pt" o:ole="">
            <v:imagedata r:id="rId87" o:title=""/>
          </v:shape>
          <o:OLEObject Type="Embed" ProgID="Equation.DSMT4" ShapeID="_x0000_i1064" DrawAspect="Content" ObjectID="_1802635750" r:id="rId88"/>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903554" w:rsidRPr="005928C9">
        <w:rPr>
          <w:rFonts w:ascii="Times New Roman" w:hAnsi="Times New Roman" w:cs="Times New Roman"/>
          <w:position w:val="-10"/>
          <w:sz w:val="24"/>
          <w:szCs w:val="24"/>
        </w:rPr>
        <w:object w:dxaOrig="1280" w:dyaOrig="320" w14:anchorId="2B67A877">
          <v:shape id="_x0000_i1065" type="#_x0000_t75" style="width:63.55pt;height:15.75pt" o:ole="">
            <v:imagedata r:id="rId89" o:title=""/>
          </v:shape>
          <o:OLEObject Type="Embed" ProgID="Equation.DSMT4" ShapeID="_x0000_i1065" DrawAspect="Content" ObjectID="_1802635751" r:id="rId90"/>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10"/>
          <w:sz w:val="24"/>
          <w:szCs w:val="24"/>
        </w:rPr>
        <w:object w:dxaOrig="1240" w:dyaOrig="320" w14:anchorId="64541426">
          <v:shape id="_x0000_i1066" type="#_x0000_t75" style="width:61.7pt;height:15.75pt" o:ole="">
            <v:imagedata r:id="rId91" o:title=""/>
          </v:shape>
          <o:OLEObject Type="Embed" ProgID="Equation.DSMT4" ShapeID="_x0000_i1066" DrawAspect="Content" ObjectID="_1802635752" r:id="rId92"/>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10"/>
          <w:sz w:val="24"/>
          <w:szCs w:val="24"/>
        </w:rPr>
        <w:object w:dxaOrig="1219" w:dyaOrig="320" w14:anchorId="43FBFA63">
          <v:shape id="_x0000_i1067" type="#_x0000_t75" style="width:61.1pt;height:15.75pt" o:ole="">
            <v:imagedata r:id="rId93" o:title=""/>
          </v:shape>
          <o:OLEObject Type="Embed" ProgID="Equation.DSMT4" ShapeID="_x0000_i1067" DrawAspect="Content" ObjectID="_1802635753" r:id="rId94"/>
        </w:object>
      </w:r>
      <w:r w:rsidR="005321B9" w:rsidRPr="005928C9">
        <w:rPr>
          <w:rFonts w:ascii="Times New Roman" w:hAnsi="Times New Roman" w:cs="Times New Roman"/>
          <w:sz w:val="24"/>
          <w:szCs w:val="24"/>
        </w:rPr>
        <w:t>.</w:t>
      </w:r>
    </w:p>
    <w:p w14:paraId="6BEB08A5" w14:textId="4AC93C2C" w:rsidR="008E3CE7" w:rsidRPr="005928C9" w:rsidRDefault="005321B9" w:rsidP="00D346A8">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8.</w:t>
      </w:r>
      <w:r w:rsidR="00CA772A" w:rsidRPr="005928C9">
        <w:rPr>
          <w:rFonts w:ascii="Times New Roman" w:hAnsi="Times New Roman" w:cs="Times New Roman"/>
          <w:sz w:val="24"/>
          <w:szCs w:val="24"/>
        </w:rPr>
        <w:t xml:space="preserve"> </w:t>
      </w:r>
      <w:bookmarkStart w:id="2" w:name="_Hlk191887756"/>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chóp</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740" w:dyaOrig="279" w14:anchorId="5160A9DF">
          <v:shape id="_x0000_i1068" type="#_x0000_t75" style="width:36.9pt;height:13.3pt" o:ole="">
            <v:imagedata r:id="rId95" o:title=""/>
          </v:shape>
          <o:OLEObject Type="Embed" ProgID="Equation.DSMT4" ShapeID="_x0000_i1068" DrawAspect="Content" ObjectID="_1802635754" r:id="rId96"/>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có</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đáy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tam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giác</w:t>
      </w:r>
      <w:r w:rsidR="00CA772A" w:rsidRPr="005928C9">
        <w:rPr>
          <w:rFonts w:ascii="Times New Roman" w:hAnsi="Times New Roman" w:cs="Times New Roman"/>
          <w:sz w:val="24"/>
          <w:szCs w:val="24"/>
        </w:rPr>
        <w:t xml:space="preserve"> </w:t>
      </w:r>
      <w:r w:rsidR="00FF47EE" w:rsidRPr="005928C9">
        <w:rPr>
          <w:rFonts w:ascii="Times New Roman" w:hAnsi="Times New Roman" w:cs="Times New Roman"/>
          <w:sz w:val="24"/>
          <w:szCs w:val="24"/>
        </w:rPr>
        <w:t xml:space="preserve">vuông tại </w:t>
      </w:r>
      <w:r w:rsidR="00FF47EE" w:rsidRPr="005928C9">
        <w:rPr>
          <w:rFonts w:ascii="Times New Roman" w:hAnsi="Times New Roman" w:cs="Times New Roman"/>
          <w:position w:val="-4"/>
          <w:sz w:val="24"/>
          <w:szCs w:val="24"/>
        </w:rPr>
        <w:object w:dxaOrig="240" w:dyaOrig="260" w14:anchorId="778BCAD3">
          <v:shape id="_x0000_i1069" type="#_x0000_t75" style="width:11.5pt;height:12.7pt" o:ole="">
            <v:imagedata r:id="rId97" o:title=""/>
          </v:shape>
          <o:OLEObject Type="Embed" ProgID="Equation.DSMT4" ShapeID="_x0000_i1069" DrawAspect="Content" ObjectID="_1802635755" r:id="rId98"/>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00152C96" w:rsidRPr="005928C9">
        <w:rPr>
          <w:rFonts w:ascii="Times New Roman" w:hAnsi="Times New Roman" w:cs="Times New Roman"/>
          <w:position w:val="-10"/>
          <w:sz w:val="24"/>
          <w:szCs w:val="24"/>
        </w:rPr>
        <w:object w:dxaOrig="1260" w:dyaOrig="320" w14:anchorId="21BE2743">
          <v:shape id="_x0000_i1070" type="#_x0000_t75" style="width:62.9pt;height:15.75pt" o:ole="">
            <v:imagedata r:id="rId99" o:title=""/>
          </v:shape>
          <o:OLEObject Type="Embed" ProgID="Equation.DSMT4" ShapeID="_x0000_i1070" DrawAspect="Content" ObjectID="_1802635756" r:id="rId100"/>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Gọi</w:t>
      </w:r>
      <w:r w:rsidR="00CA772A" w:rsidRPr="005928C9">
        <w:rPr>
          <w:rFonts w:ascii="Times New Roman" w:hAnsi="Times New Roman" w:cs="Times New Roman"/>
          <w:sz w:val="24"/>
          <w:szCs w:val="24"/>
        </w:rPr>
        <w:t xml:space="preserve"> </w:t>
      </w:r>
      <w:r w:rsidR="002278B8" w:rsidRPr="005928C9">
        <w:rPr>
          <w:rFonts w:ascii="Times New Roman" w:hAnsi="Times New Roman" w:cs="Times New Roman"/>
          <w:position w:val="-4"/>
          <w:sz w:val="24"/>
          <w:szCs w:val="24"/>
        </w:rPr>
        <w:object w:dxaOrig="320" w:dyaOrig="260" w14:anchorId="48313AB6">
          <v:shape id="_x0000_i1071" type="#_x0000_t75" style="width:15.75pt;height:12.7pt" o:ole="">
            <v:imagedata r:id="rId101" o:title=""/>
          </v:shape>
          <o:OLEObject Type="Embed" ProgID="Equation.DSMT4" ShapeID="_x0000_i1071" DrawAspect="Content" ObjectID="_1802635757" r:id="rId102"/>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trung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điểm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của</w:t>
      </w:r>
      <w:r w:rsidR="00CA772A" w:rsidRPr="005928C9">
        <w:rPr>
          <w:rFonts w:ascii="Times New Roman" w:hAnsi="Times New Roman" w:cs="Times New Roman"/>
          <w:sz w:val="24"/>
          <w:szCs w:val="24"/>
        </w:rPr>
        <w:t xml:space="preserve"> </w:t>
      </w:r>
      <w:r w:rsidR="00FF47EE" w:rsidRPr="005928C9">
        <w:rPr>
          <w:rFonts w:ascii="Times New Roman" w:hAnsi="Times New Roman" w:cs="Times New Roman"/>
          <w:position w:val="-6"/>
          <w:sz w:val="24"/>
          <w:szCs w:val="24"/>
        </w:rPr>
        <w:object w:dxaOrig="360" w:dyaOrig="279" w14:anchorId="6243C3F8">
          <v:shape id="_x0000_i1072" type="#_x0000_t75" style="width:18.15pt;height:13.3pt" o:ole="">
            <v:imagedata r:id="rId103" o:title=""/>
          </v:shape>
          <o:OLEObject Type="Embed" ProgID="Equation.DSMT4" ShapeID="_x0000_i1072" DrawAspect="Content" ObjectID="_1802635758" r:id="rId104"/>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Tìm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khẳng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định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đúng?</w:t>
      </w:r>
    </w:p>
    <w:p w14:paraId="0CAD2B66" w14:textId="0732B473"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F218A5" w:rsidRPr="005928C9">
        <w:rPr>
          <w:rFonts w:ascii="Times New Roman" w:hAnsi="Times New Roman" w:cs="Times New Roman"/>
          <w:position w:val="-6"/>
          <w:sz w:val="24"/>
          <w:szCs w:val="24"/>
        </w:rPr>
        <w:object w:dxaOrig="920" w:dyaOrig="279" w14:anchorId="36AADD89">
          <v:shape id="_x0000_i1073" type="#_x0000_t75" style="width:46.6pt;height:13.3pt" o:ole="">
            <v:imagedata r:id="rId105" o:title=""/>
          </v:shape>
          <o:OLEObject Type="Embed" ProgID="Equation.DSMT4" ShapeID="_x0000_i1073" DrawAspect="Content" ObjectID="_1802635759" r:id="rId106"/>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880" w:dyaOrig="279" w14:anchorId="5C764DA5">
          <v:shape id="_x0000_i1074" type="#_x0000_t75" style="width:44.15pt;height:13.3pt" o:ole="">
            <v:imagedata r:id="rId107" o:title=""/>
          </v:shape>
          <o:OLEObject Type="Embed" ProgID="Equation.DSMT4" ShapeID="_x0000_i1074" DrawAspect="Content" ObjectID="_1802635760" r:id="rId108"/>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002278B8" w:rsidRPr="005928C9">
        <w:rPr>
          <w:rFonts w:ascii="Times New Roman" w:hAnsi="Times New Roman" w:cs="Times New Roman"/>
          <w:position w:val="-6"/>
          <w:sz w:val="24"/>
          <w:szCs w:val="24"/>
        </w:rPr>
        <w:object w:dxaOrig="980" w:dyaOrig="279" w14:anchorId="23883E12">
          <v:shape id="_x0000_i1075" type="#_x0000_t75" style="width:47.8pt;height:13.3pt" o:ole="">
            <v:imagedata r:id="rId109" o:title=""/>
          </v:shape>
          <o:OLEObject Type="Embed" ProgID="Equation.DSMT4" ShapeID="_x0000_i1075" DrawAspect="Content" ObjectID="_1802635761" r:id="rId110"/>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00783DDF" w:rsidRPr="005928C9">
        <w:rPr>
          <w:rFonts w:ascii="Times New Roman" w:hAnsi="Times New Roman" w:cs="Times New Roman"/>
          <w:position w:val="-6"/>
          <w:sz w:val="24"/>
          <w:szCs w:val="24"/>
        </w:rPr>
        <w:object w:dxaOrig="1080" w:dyaOrig="279" w14:anchorId="000667D0">
          <v:shape id="_x0000_i1076" type="#_x0000_t75" style="width:53.85pt;height:13.3pt" o:ole="">
            <v:imagedata r:id="rId111" o:title=""/>
          </v:shape>
          <o:OLEObject Type="Embed" ProgID="Equation.DSMT4" ShapeID="_x0000_i1076" DrawAspect="Content" ObjectID="_1802635762" r:id="rId112"/>
        </w:object>
      </w:r>
      <w:r w:rsidR="005321B9" w:rsidRPr="005928C9">
        <w:rPr>
          <w:rFonts w:ascii="Times New Roman" w:hAnsi="Times New Roman" w:cs="Times New Roman"/>
          <w:sz w:val="24"/>
          <w:szCs w:val="24"/>
        </w:rPr>
        <w:t>.</w:t>
      </w:r>
    </w:p>
    <w:bookmarkEnd w:id="2"/>
    <w:p w14:paraId="7E8094E9" w14:textId="4AECCDAE" w:rsidR="00CA772A" w:rsidRPr="005928C9" w:rsidRDefault="005321B9" w:rsidP="00F20E1F">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9.</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chóp</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920" w:dyaOrig="279" w14:anchorId="47273C7E">
          <v:shape id="_x0000_i1077" type="#_x0000_t75" style="width:46.6pt;height:13.3pt" o:ole="">
            <v:imagedata r:id="rId113" o:title=""/>
          </v:shape>
          <o:OLEObject Type="Embed" ProgID="Equation.DSMT4" ShapeID="_x0000_i1077" DrawAspect="Content" ObjectID="_1802635763" r:id="rId114"/>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có</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đáy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vuông,</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1460" w:dyaOrig="320" w14:anchorId="08428008">
          <v:shape id="_x0000_i1078" type="#_x0000_t75" style="width:72.6pt;height:15.75pt" o:ole="">
            <v:imagedata r:id="rId115" o:title=""/>
          </v:shape>
          <o:OLEObject Type="Embed" ProgID="Equation.DSMT4" ShapeID="_x0000_i1078" DrawAspect="Content" ObjectID="_1802635764" r:id="rId116"/>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Góc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giữa</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đường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thẳng</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360" w:dyaOrig="279" w14:anchorId="60D4B048">
          <v:shape id="_x0000_i1079" type="#_x0000_t75" style="width:18.15pt;height:13.3pt" o:ole="">
            <v:imagedata r:id="rId117" o:title=""/>
          </v:shape>
          <o:OLEObject Type="Embed" ProgID="Equation.DSMT4" ShapeID="_x0000_i1079" DrawAspect="Content" ObjectID="_1802635765" r:id="rId118"/>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mặt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phẳng</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900" w:dyaOrig="320" w14:anchorId="4F9DF2F3">
          <v:shape id="_x0000_i1080" type="#_x0000_t75" style="width:44.15pt;height:15.75pt" o:ole="">
            <v:imagedata r:id="rId119" o:title=""/>
          </v:shape>
          <o:OLEObject Type="Embed" ProgID="Equation.DSMT4" ShapeID="_x0000_i1080" DrawAspect="Content" ObjectID="_1802635766" r:id="rId120"/>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p>
    <w:p w14:paraId="6563948B" w14:textId="13DB6C6F" w:rsidR="00CA772A" w:rsidRPr="005928C9" w:rsidRDefault="005321B9" w:rsidP="00F20E1F">
      <w:pPr>
        <w:spacing w:after="0" w:line="240" w:lineRule="auto"/>
        <w:ind w:left="25"/>
        <w:jc w:val="center"/>
        <w:rPr>
          <w:rFonts w:ascii="Times New Roman" w:hAnsi="Times New Roman" w:cs="Times New Roman"/>
          <w:sz w:val="24"/>
          <w:szCs w:val="24"/>
        </w:rPr>
      </w:pPr>
      <w:r w:rsidRPr="005928C9">
        <w:rPr>
          <w:rFonts w:ascii="Times New Roman" w:hAnsi="Times New Roman" w:cs="Times New Roman"/>
          <w:noProof/>
          <w:sz w:val="24"/>
          <w:szCs w:val="24"/>
        </w:rPr>
        <w:drawing>
          <wp:inline distT="0" distB="0" distL="0" distR="0" wp14:anchorId="1CE81436" wp14:editId="33970E6F">
            <wp:extent cx="2743200" cy="17000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6_23-15-14.PNG"/>
                    <pic:cNvPicPr/>
                  </pic:nvPicPr>
                  <pic:blipFill>
                    <a:blip r:embed="rId121"/>
                    <a:stretch>
                      <a:fillRect/>
                    </a:stretch>
                  </pic:blipFill>
                  <pic:spPr>
                    <a:xfrm>
                      <a:off x="0" y="0"/>
                      <a:ext cx="2743200" cy="1700011"/>
                    </a:xfrm>
                    <a:prstGeom prst="rect">
                      <a:avLst/>
                    </a:prstGeom>
                  </pic:spPr>
                </pic:pic>
              </a:graphicData>
            </a:graphic>
          </wp:inline>
        </w:drawing>
      </w:r>
    </w:p>
    <w:p w14:paraId="4A17EFF8" w14:textId="77777777" w:rsidR="008E3CE7" w:rsidRPr="005928C9" w:rsidRDefault="008E3CE7" w:rsidP="00CA772A">
      <w:pPr>
        <w:spacing w:after="0" w:line="240" w:lineRule="auto"/>
        <w:ind w:left="25"/>
        <w:rPr>
          <w:rFonts w:ascii="Times New Roman" w:hAnsi="Times New Roman" w:cs="Times New Roman"/>
          <w:sz w:val="24"/>
          <w:szCs w:val="24"/>
        </w:rPr>
      </w:pPr>
    </w:p>
    <w:p w14:paraId="527686FC" w14:textId="5C2D954B"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520" w:dyaOrig="360" w14:anchorId="3C274B36">
          <v:shape id="_x0000_i1081" type="#_x0000_t75" style="width:25.4pt;height:18.15pt" o:ole="">
            <v:imagedata r:id="rId122" o:title=""/>
          </v:shape>
          <o:OLEObject Type="Embed" ProgID="Equation.DSMT4" ShapeID="_x0000_i1081" DrawAspect="Content" ObjectID="_1802635767" r:id="rId12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480" w:dyaOrig="360" w14:anchorId="21FC3C76">
          <v:shape id="_x0000_i1082" type="#_x0000_t75" style="width:24.2pt;height:18.15pt" o:ole="">
            <v:imagedata r:id="rId124" o:title=""/>
          </v:shape>
          <o:OLEObject Type="Embed" ProgID="Equation.DSMT4" ShapeID="_x0000_i1082" DrawAspect="Content" ObjectID="_1802635768" r:id="rId12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520" w:dyaOrig="360" w14:anchorId="6D917AFB">
          <v:shape id="_x0000_i1083" type="#_x0000_t75" style="width:25.4pt;height:18.15pt" o:ole="">
            <v:imagedata r:id="rId126" o:title=""/>
          </v:shape>
          <o:OLEObject Type="Embed" ProgID="Equation.DSMT4" ShapeID="_x0000_i1083" DrawAspect="Content" ObjectID="_1802635769" r:id="rId12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520" w:dyaOrig="360" w14:anchorId="3F93CF5C">
          <v:shape id="_x0000_i1084" type="#_x0000_t75" style="width:25.4pt;height:18.15pt" o:ole="">
            <v:imagedata r:id="rId128" o:title=""/>
          </v:shape>
          <o:OLEObject Type="Embed" ProgID="Equation.DSMT4" ShapeID="_x0000_i1084" DrawAspect="Content" ObjectID="_1802635770" r:id="rId129"/>
        </w:object>
      </w:r>
      <w:r w:rsidR="005321B9" w:rsidRPr="005928C9">
        <w:rPr>
          <w:rFonts w:ascii="Times New Roman" w:hAnsi="Times New Roman" w:cs="Times New Roman"/>
          <w:sz w:val="24"/>
          <w:szCs w:val="24"/>
        </w:rPr>
        <w:t>.</w:t>
      </w:r>
    </w:p>
    <w:p w14:paraId="69DA390F" w14:textId="6544E238" w:rsidR="00CA772A" w:rsidRPr="005928C9" w:rsidRDefault="005321B9" w:rsidP="00086548">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10.</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chóp</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740" w:dyaOrig="279" w14:anchorId="697C4FB4">
          <v:shape id="_x0000_i1085" type="#_x0000_t75" style="width:36.9pt;height:13.3pt" o:ole="">
            <v:imagedata r:id="rId130" o:title=""/>
          </v:shape>
          <o:OLEObject Type="Embed" ProgID="Equation.DSMT4" ShapeID="_x0000_i1085" DrawAspect="Content" ObjectID="_1802635771" r:id="rId131"/>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có</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đáy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tam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giác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vuông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tại</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4"/>
          <w:sz w:val="24"/>
          <w:szCs w:val="24"/>
        </w:rPr>
        <w:object w:dxaOrig="240" w:dyaOrig="260" w14:anchorId="01DD6CA0">
          <v:shape id="_x0000_i1086" type="#_x0000_t75" style="width:12.1pt;height:12.7pt" o:ole="">
            <v:imagedata r:id="rId132" o:title=""/>
          </v:shape>
          <o:OLEObject Type="Embed" ProgID="Equation.DSMT4" ShapeID="_x0000_i1086" DrawAspect="Content" ObjectID="_1802635772" r:id="rId133"/>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1260" w:dyaOrig="320" w14:anchorId="1F9811F0">
          <v:shape id="_x0000_i1087" type="#_x0000_t75" style="width:62.9pt;height:15.75pt" o:ole="">
            <v:imagedata r:id="rId134" o:title=""/>
          </v:shape>
          <o:OLEObject Type="Embed" ProgID="Equation.DSMT4" ShapeID="_x0000_i1087" DrawAspect="Content" ObjectID="_1802635773" r:id="rId135"/>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Gọi</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4"/>
          <w:sz w:val="24"/>
          <w:szCs w:val="24"/>
        </w:rPr>
        <w:object w:dxaOrig="200" w:dyaOrig="260" w14:anchorId="2EA0C910">
          <v:shape id="_x0000_i1088" type="#_x0000_t75" style="width:10.3pt;height:12.7pt" o:ole="">
            <v:imagedata r:id="rId136" o:title=""/>
          </v:shape>
          <o:OLEObject Type="Embed" ProgID="Equation.DSMT4" ShapeID="_x0000_i1088" DrawAspect="Content" ObjectID="_1802635774" r:id="rId137"/>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chiếu</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vuông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góc</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của</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4"/>
          <w:sz w:val="24"/>
          <w:szCs w:val="24"/>
        </w:rPr>
        <w:object w:dxaOrig="240" w:dyaOrig="260" w14:anchorId="191F8FB9">
          <v:shape id="_x0000_i1089" type="#_x0000_t75" style="width:12.1pt;height:12.7pt" o:ole="">
            <v:imagedata r:id="rId138" o:title=""/>
          </v:shape>
          <o:OLEObject Type="Embed" ProgID="Equation.DSMT4" ShapeID="_x0000_i1089" DrawAspect="Content" ObjectID="_1802635775" r:id="rId139"/>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trên</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đường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thẳng</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400" w:dyaOrig="279" w14:anchorId="50578671">
          <v:shape id="_x0000_i1090" type="#_x0000_t75" style="width:19.35pt;height:13.3pt" o:ole="">
            <v:imagedata r:id="rId140" o:title=""/>
          </v:shape>
          <o:OLEObject Type="Embed" ProgID="Equation.DSMT4" ShapeID="_x0000_i1090" DrawAspect="Content" ObjectID="_1802635776" r:id="rId141"/>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Tìm</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khẳng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định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đúng?</w:t>
      </w:r>
    </w:p>
    <w:p w14:paraId="0C7895CA" w14:textId="77777777" w:rsidR="008E3CE7" w:rsidRPr="005928C9" w:rsidRDefault="008E3CE7" w:rsidP="00CA772A">
      <w:pPr>
        <w:spacing w:after="0" w:line="240" w:lineRule="auto"/>
        <w:ind w:left="25"/>
        <w:rPr>
          <w:rFonts w:ascii="Times New Roman" w:hAnsi="Times New Roman" w:cs="Times New Roman"/>
          <w:sz w:val="24"/>
          <w:szCs w:val="24"/>
        </w:rPr>
      </w:pPr>
    </w:p>
    <w:p w14:paraId="19888642" w14:textId="0FD491E1"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70719C" w:rsidRPr="005928C9">
        <w:rPr>
          <w:rFonts w:ascii="Times New Roman" w:hAnsi="Times New Roman" w:cs="Times New Roman"/>
          <w:position w:val="-10"/>
          <w:sz w:val="24"/>
          <w:szCs w:val="24"/>
        </w:rPr>
        <w:object w:dxaOrig="1520" w:dyaOrig="320" w14:anchorId="32D7DEA1">
          <v:shape id="_x0000_i1091" type="#_x0000_t75" style="width:76.25pt;height:15.75pt" o:ole="">
            <v:imagedata r:id="rId142" o:title=""/>
          </v:shape>
          <o:OLEObject Type="Embed" ProgID="Equation.DSMT4" ShapeID="_x0000_i1091" DrawAspect="Content" ObjectID="_1802635777" r:id="rId14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F218A5" w:rsidRPr="005928C9">
        <w:rPr>
          <w:rFonts w:ascii="Times New Roman" w:hAnsi="Times New Roman" w:cs="Times New Roman"/>
          <w:position w:val="-10"/>
          <w:sz w:val="24"/>
          <w:szCs w:val="24"/>
        </w:rPr>
        <w:object w:dxaOrig="1480" w:dyaOrig="320" w14:anchorId="3893F199">
          <v:shape id="_x0000_i1092" type="#_x0000_t75" style="width:74.4pt;height:15.75pt" o:ole="">
            <v:imagedata r:id="rId144" o:title=""/>
          </v:shape>
          <o:OLEObject Type="Embed" ProgID="Equation.DSMT4" ShapeID="_x0000_i1092" DrawAspect="Content" ObjectID="_1802635778" r:id="rId14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10"/>
          <w:sz w:val="24"/>
          <w:szCs w:val="24"/>
        </w:rPr>
        <w:object w:dxaOrig="1500" w:dyaOrig="320" w14:anchorId="4868CA91">
          <v:shape id="_x0000_i1093" type="#_x0000_t75" style="width:75.05pt;height:15.75pt" o:ole="">
            <v:imagedata r:id="rId146" o:title=""/>
          </v:shape>
          <o:OLEObject Type="Embed" ProgID="Equation.DSMT4" ShapeID="_x0000_i1093" DrawAspect="Content" ObjectID="_1802635779" r:id="rId147"/>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00A93DFE" w:rsidRPr="005928C9">
        <w:rPr>
          <w:rFonts w:ascii="Times New Roman" w:hAnsi="Times New Roman" w:cs="Times New Roman"/>
          <w:position w:val="-10"/>
          <w:sz w:val="24"/>
          <w:szCs w:val="24"/>
        </w:rPr>
        <w:object w:dxaOrig="1560" w:dyaOrig="320" w14:anchorId="68198832">
          <v:shape id="_x0000_i1094" type="#_x0000_t75" style="width:78.05pt;height:15.75pt" o:ole="">
            <v:imagedata r:id="rId148" o:title=""/>
          </v:shape>
          <o:OLEObject Type="Embed" ProgID="Equation.DSMT4" ShapeID="_x0000_i1094" DrawAspect="Content" ObjectID="_1802635780" r:id="rId149"/>
        </w:object>
      </w:r>
      <w:r w:rsidR="005321B9" w:rsidRPr="005928C9">
        <w:rPr>
          <w:rFonts w:ascii="Times New Roman" w:hAnsi="Times New Roman" w:cs="Times New Roman"/>
          <w:sz w:val="24"/>
          <w:szCs w:val="24"/>
        </w:rPr>
        <w:t>.</w:t>
      </w:r>
    </w:p>
    <w:p w14:paraId="1EE1D90C" w14:textId="598D9A0E" w:rsidR="00CA772A" w:rsidRPr="005928C9" w:rsidRDefault="005321B9" w:rsidP="00CA772A">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11.</w:t>
      </w:r>
      <w:r w:rsidR="00CA772A" w:rsidRPr="005928C9">
        <w:rPr>
          <w:rFonts w:ascii="Times New Roman" w:hAnsi="Times New Roman" w:cs="Times New Roman"/>
          <w:sz w:val="24"/>
          <w:szCs w:val="24"/>
        </w:rPr>
        <w:t xml:space="preserve"> </w:t>
      </w:r>
      <w:r w:rsidR="005E335D" w:rsidRPr="005928C9">
        <w:rPr>
          <w:rFonts w:ascii="Times New Roman" w:hAnsi="Times New Roman" w:cs="Times New Roman"/>
          <w:sz w:val="24"/>
          <w:szCs w:val="24"/>
        </w:rPr>
        <w:t>Số mặt là hình chữ nhật của hình lăng trụ tứ giác</w:t>
      </w:r>
      <w:r w:rsidR="0070719C" w:rsidRPr="005928C9">
        <w:rPr>
          <w:rFonts w:ascii="Times New Roman" w:hAnsi="Times New Roman" w:cs="Times New Roman"/>
          <w:sz w:val="24"/>
          <w:szCs w:val="24"/>
        </w:rPr>
        <w:t xml:space="preserve"> đều</w:t>
      </w:r>
      <w:r w:rsidR="005E335D" w:rsidRPr="005928C9">
        <w:rPr>
          <w:rFonts w:ascii="Times New Roman" w:hAnsi="Times New Roman" w:cs="Times New Roman"/>
          <w:sz w:val="24"/>
          <w:szCs w:val="24"/>
        </w:rPr>
        <w:t xml:space="preserve"> </w:t>
      </w:r>
      <w:r w:rsidRPr="005928C9">
        <w:rPr>
          <w:rFonts w:ascii="Times New Roman" w:hAnsi="Times New Roman" w:cs="Times New Roman"/>
          <w:sz w:val="24"/>
          <w:szCs w:val="24"/>
        </w:rPr>
        <w:t>?</w:t>
      </w:r>
    </w:p>
    <w:p w14:paraId="59505D00" w14:textId="77777777" w:rsidR="00CA772A" w:rsidRPr="005928C9" w:rsidRDefault="00CA772A" w:rsidP="00CA772A">
      <w:pPr>
        <w:spacing w:after="0" w:line="240" w:lineRule="auto"/>
        <w:ind w:left="25"/>
        <w:rPr>
          <w:rFonts w:ascii="Times New Roman" w:hAnsi="Times New Roman" w:cs="Times New Roman"/>
          <w:sz w:val="24"/>
          <w:szCs w:val="24"/>
        </w:rPr>
      </w:pPr>
    </w:p>
    <w:p w14:paraId="2BA37C51" w14:textId="602E1931" w:rsidR="00CA772A" w:rsidRPr="005928C9" w:rsidRDefault="00CA772A" w:rsidP="00F20E1F">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005E335D" w:rsidRPr="005928C9">
        <w:rPr>
          <w:rFonts w:ascii="Times New Roman" w:hAnsi="Times New Roman" w:cs="Times New Roman"/>
          <w:position w:val="-4"/>
          <w:sz w:val="24"/>
          <w:szCs w:val="24"/>
        </w:rPr>
        <w:object w:dxaOrig="200" w:dyaOrig="260" w14:anchorId="0BC69DB2">
          <v:shape id="_x0000_i1095" type="#_x0000_t75" style="width:10.3pt;height:12.7pt" o:ole="">
            <v:imagedata r:id="rId150" o:title=""/>
          </v:shape>
          <o:OLEObject Type="Embed" ProgID="Equation.DSMT4" ShapeID="_x0000_i1095" DrawAspect="Content" ObjectID="_1802635781" r:id="rId151"/>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005E335D" w:rsidRPr="005928C9">
        <w:rPr>
          <w:rFonts w:ascii="Times New Roman" w:hAnsi="Times New Roman" w:cs="Times New Roman"/>
          <w:position w:val="-4"/>
          <w:sz w:val="24"/>
          <w:szCs w:val="24"/>
        </w:rPr>
        <w:object w:dxaOrig="200" w:dyaOrig="260" w14:anchorId="5675381F">
          <v:shape id="_x0000_i1096" type="#_x0000_t75" style="width:10.3pt;height:12.7pt" o:ole="">
            <v:imagedata r:id="rId152" o:title=""/>
          </v:shape>
          <o:OLEObject Type="Embed" ProgID="Equation.DSMT4" ShapeID="_x0000_i1096" DrawAspect="Content" ObjectID="_1802635782" r:id="rId153"/>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005E335D" w:rsidRPr="005928C9">
        <w:rPr>
          <w:rFonts w:ascii="Times New Roman" w:hAnsi="Times New Roman" w:cs="Times New Roman"/>
          <w:position w:val="-6"/>
          <w:sz w:val="24"/>
          <w:szCs w:val="24"/>
        </w:rPr>
        <w:object w:dxaOrig="180" w:dyaOrig="279" w14:anchorId="56BB2C3D">
          <v:shape id="_x0000_i1097" type="#_x0000_t75" style="width:9.1pt;height:13.3pt" o:ole="">
            <v:imagedata r:id="rId154" o:title=""/>
          </v:shape>
          <o:OLEObject Type="Embed" ProgID="Equation.DSMT4" ShapeID="_x0000_i1097" DrawAspect="Content" ObjectID="_1802635783" r:id="rId155"/>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005E335D" w:rsidRPr="005928C9">
        <w:rPr>
          <w:rFonts w:ascii="Times New Roman" w:hAnsi="Times New Roman" w:cs="Times New Roman"/>
          <w:position w:val="-6"/>
          <w:sz w:val="24"/>
          <w:szCs w:val="24"/>
        </w:rPr>
        <w:object w:dxaOrig="200" w:dyaOrig="279" w14:anchorId="0E06431A">
          <v:shape id="_x0000_i1098" type="#_x0000_t75" style="width:10.3pt;height:13.3pt" o:ole="">
            <v:imagedata r:id="rId156" o:title=""/>
          </v:shape>
          <o:OLEObject Type="Embed" ProgID="Equation.DSMT4" ShapeID="_x0000_i1098" DrawAspect="Content" ObjectID="_1802635784" r:id="rId157"/>
        </w:object>
      </w:r>
      <w:r w:rsidR="005321B9" w:rsidRPr="005928C9">
        <w:rPr>
          <w:rFonts w:ascii="Times New Roman" w:hAnsi="Times New Roman" w:cs="Times New Roman"/>
          <w:sz w:val="24"/>
          <w:szCs w:val="24"/>
        </w:rPr>
        <w:t>.</w:t>
      </w:r>
    </w:p>
    <w:p w14:paraId="2328614C" w14:textId="77777777" w:rsidR="00CA772A" w:rsidRPr="005928C9" w:rsidRDefault="005321B9" w:rsidP="00CA772A">
      <w:pPr>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Câu</w:t>
      </w:r>
      <w:r w:rsidR="00CA772A" w:rsidRPr="005928C9">
        <w:rPr>
          <w:rFonts w:ascii="Times New Roman" w:hAnsi="Times New Roman" w:cs="Times New Roman"/>
          <w:b/>
          <w:sz w:val="24"/>
          <w:szCs w:val="24"/>
        </w:rPr>
        <w:t xml:space="preserve"> </w:t>
      </w:r>
      <w:r w:rsidRPr="005928C9">
        <w:rPr>
          <w:rFonts w:ascii="Times New Roman" w:hAnsi="Times New Roman" w:cs="Times New Roman"/>
          <w:b/>
          <w:sz w:val="24"/>
          <w:szCs w:val="24"/>
        </w:rPr>
        <w:t>12.</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Cho</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chóp</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6"/>
          <w:sz w:val="24"/>
          <w:szCs w:val="24"/>
        </w:rPr>
        <w:object w:dxaOrig="920" w:dyaOrig="279" w14:anchorId="48DDD9A7">
          <v:shape id="_x0000_i1099" type="#_x0000_t75" style="width:46.6pt;height:13.3pt" o:ole="">
            <v:imagedata r:id="rId158" o:title=""/>
          </v:shape>
          <o:OLEObject Type="Embed" ProgID="Equation.DSMT4" ShapeID="_x0000_i1099" DrawAspect="Content" ObjectID="_1802635785" r:id="rId159"/>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có</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đáy</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là</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hình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chữ</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nhật,</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1440" w:dyaOrig="320" w14:anchorId="61A385F4">
          <v:shape id="_x0000_i1100" type="#_x0000_t75" style="width:1in;height:15.75pt" o:ole="">
            <v:imagedata r:id="rId160" o:title=""/>
          </v:shape>
          <o:OLEObject Type="Embed" ProgID="Equation.DSMT4" ShapeID="_x0000_i1100" DrawAspect="Content" ObjectID="_1802635786" r:id="rId161"/>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Biết</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1860" w:dyaOrig="320" w14:anchorId="14E1D6C0">
          <v:shape id="_x0000_i1101" type="#_x0000_t75" style="width:93.2pt;height:15.75pt" o:ole="">
            <v:imagedata r:id="rId162" o:title=""/>
          </v:shape>
          <o:OLEObject Type="Embed" ProgID="Equation.DSMT4" ShapeID="_x0000_i1101" DrawAspect="Content" ObjectID="_1802635787" r:id="rId163"/>
        </w:object>
      </w:r>
      <w:r w:rsidRPr="005928C9">
        <w:rPr>
          <w:rFonts w:ascii="Times New Roman" w:hAnsi="Times New Roman" w:cs="Times New Roman"/>
          <w:sz w:val="24"/>
          <w:szCs w:val="24"/>
        </w:rPr>
        <w: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Tính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khoảng</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cách</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từ</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điểm</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4"/>
          <w:sz w:val="24"/>
          <w:szCs w:val="24"/>
        </w:rPr>
        <w:object w:dxaOrig="260" w:dyaOrig="260" w14:anchorId="1A59EC96">
          <v:shape id="_x0000_i1102" type="#_x0000_t75" style="width:12.7pt;height:12.7pt" o:ole="">
            <v:imagedata r:id="rId164" o:title=""/>
          </v:shape>
          <o:OLEObject Type="Embed" ProgID="Equation.DSMT4" ShapeID="_x0000_i1102" DrawAspect="Content" ObjectID="_1802635788" r:id="rId165"/>
        </w:objec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đến</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mặt</w:t>
      </w:r>
      <w:r w:rsidR="00CA772A" w:rsidRPr="005928C9">
        <w:rPr>
          <w:rFonts w:ascii="Times New Roman" w:hAnsi="Times New Roman" w:cs="Times New Roman"/>
          <w:sz w:val="24"/>
          <w:szCs w:val="24"/>
        </w:rPr>
        <w:t xml:space="preserve"> </w:t>
      </w:r>
      <w:r w:rsidRPr="005928C9">
        <w:rPr>
          <w:rFonts w:ascii="Times New Roman" w:hAnsi="Times New Roman" w:cs="Times New Roman"/>
          <w:sz w:val="24"/>
          <w:szCs w:val="24"/>
        </w:rPr>
        <w:t>phẳng</w:t>
      </w:r>
      <w:r w:rsidR="00CA772A" w:rsidRPr="005928C9">
        <w:rPr>
          <w:rFonts w:ascii="Times New Roman" w:hAnsi="Times New Roman" w:cs="Times New Roman"/>
          <w:sz w:val="24"/>
          <w:szCs w:val="24"/>
        </w:rPr>
        <w:t xml:space="preserve"> </w:t>
      </w:r>
      <w:r w:rsidR="00CA772A" w:rsidRPr="005928C9">
        <w:rPr>
          <w:rFonts w:ascii="Times New Roman" w:hAnsi="Times New Roman" w:cs="Times New Roman"/>
          <w:position w:val="-10"/>
          <w:sz w:val="24"/>
          <w:szCs w:val="24"/>
        </w:rPr>
        <w:object w:dxaOrig="680" w:dyaOrig="320" w14:anchorId="26D00A74">
          <v:shape id="_x0000_i1103" type="#_x0000_t75" style="width:33.9pt;height:15.75pt" o:ole="">
            <v:imagedata r:id="rId166" o:title=""/>
          </v:shape>
          <o:OLEObject Type="Embed" ProgID="Equation.DSMT4" ShapeID="_x0000_i1103" DrawAspect="Content" ObjectID="_1802635789" r:id="rId167"/>
        </w:object>
      </w:r>
      <w:r w:rsidRPr="005928C9">
        <w:rPr>
          <w:rFonts w:ascii="Times New Roman" w:hAnsi="Times New Roman" w:cs="Times New Roman"/>
          <w:sz w:val="24"/>
          <w:szCs w:val="24"/>
        </w:rPr>
        <w:t>?</w:t>
      </w:r>
    </w:p>
    <w:p w14:paraId="5F297820" w14:textId="77777777" w:rsidR="00CA772A" w:rsidRPr="005928C9" w:rsidRDefault="00CA772A" w:rsidP="00CA772A">
      <w:pPr>
        <w:spacing w:after="0" w:line="240" w:lineRule="auto"/>
        <w:ind w:left="25"/>
        <w:rPr>
          <w:rFonts w:ascii="Times New Roman" w:hAnsi="Times New Roman" w:cs="Times New Roman"/>
          <w:sz w:val="24"/>
          <w:szCs w:val="24"/>
        </w:rPr>
      </w:pPr>
    </w:p>
    <w:p w14:paraId="6D12C58E" w14:textId="08B46285" w:rsidR="00CA772A" w:rsidRPr="005928C9" w:rsidRDefault="005321B9" w:rsidP="00CA772A">
      <w:pPr>
        <w:spacing w:after="0" w:line="240" w:lineRule="auto"/>
        <w:ind w:left="25"/>
        <w:jc w:val="center"/>
        <w:rPr>
          <w:rFonts w:ascii="Times New Roman" w:hAnsi="Times New Roman" w:cs="Times New Roman"/>
          <w:sz w:val="24"/>
          <w:szCs w:val="24"/>
        </w:rPr>
      </w:pPr>
      <w:r w:rsidRPr="005928C9">
        <w:rPr>
          <w:rFonts w:ascii="Times New Roman" w:hAnsi="Times New Roman" w:cs="Times New Roman"/>
          <w:noProof/>
          <w:sz w:val="24"/>
          <w:szCs w:val="24"/>
        </w:rPr>
        <w:drawing>
          <wp:inline distT="0" distB="0" distL="0" distR="0" wp14:anchorId="5F156240" wp14:editId="0FAD1420">
            <wp:extent cx="2459355" cy="1519707"/>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6_23-15-29.PNG"/>
                    <pic:cNvPicPr/>
                  </pic:nvPicPr>
                  <pic:blipFill>
                    <a:blip r:embed="rId168"/>
                    <a:stretch>
                      <a:fillRect/>
                    </a:stretch>
                  </pic:blipFill>
                  <pic:spPr>
                    <a:xfrm>
                      <a:off x="0" y="0"/>
                      <a:ext cx="2459865" cy="1520022"/>
                    </a:xfrm>
                    <a:prstGeom prst="rect">
                      <a:avLst/>
                    </a:prstGeom>
                  </pic:spPr>
                </pic:pic>
              </a:graphicData>
            </a:graphic>
          </wp:inline>
        </w:drawing>
      </w:r>
    </w:p>
    <w:p w14:paraId="4CEEA85A" w14:textId="77777777" w:rsidR="008E3CE7" w:rsidRPr="005928C9" w:rsidRDefault="008E3CE7" w:rsidP="00F20E1F">
      <w:pPr>
        <w:spacing w:after="0" w:line="240" w:lineRule="auto"/>
        <w:rPr>
          <w:rFonts w:ascii="Times New Roman" w:hAnsi="Times New Roman" w:cs="Times New Roman"/>
          <w:sz w:val="24"/>
          <w:szCs w:val="24"/>
        </w:rPr>
      </w:pPr>
    </w:p>
    <w:p w14:paraId="15798B3E" w14:textId="16F53AFA" w:rsidR="00CA772A" w:rsidRPr="005928C9" w:rsidRDefault="00CA772A" w:rsidP="00CA772A">
      <w:pPr>
        <w:tabs>
          <w:tab w:val="left" w:pos="992"/>
          <w:tab w:val="left" w:pos="3402"/>
          <w:tab w:val="left" w:pos="5669"/>
          <w:tab w:val="left" w:pos="7937"/>
        </w:tabs>
        <w:spacing w:after="0" w:line="240" w:lineRule="auto"/>
        <w:ind w:left="25"/>
        <w:rPr>
          <w:rFonts w:ascii="Times New Roman" w:hAnsi="Times New Roman" w:cs="Times New Roman"/>
          <w:sz w:val="24"/>
          <w:szCs w:val="24"/>
        </w:rPr>
      </w:pPr>
      <w:r w:rsidRPr="005928C9">
        <w:rPr>
          <w:rFonts w:ascii="Times New Roman" w:hAnsi="Times New Roman" w:cs="Times New Roman"/>
          <w:b/>
          <w:sz w:val="24"/>
          <w:szCs w:val="24"/>
        </w:rPr>
        <w:tab/>
        <w:t>A.</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600" w:dyaOrig="340" w14:anchorId="499861D3">
          <v:shape id="_x0000_i1104" type="#_x0000_t75" style="width:30.85pt;height:16.35pt" o:ole="">
            <v:imagedata r:id="rId169" o:title=""/>
          </v:shape>
          <o:OLEObject Type="Embed" ProgID="Equation.DSMT4" ShapeID="_x0000_i1104" DrawAspect="Content" ObjectID="_1802635790" r:id="rId170"/>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B.</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420" w:dyaOrig="279" w14:anchorId="57D59670">
          <v:shape id="_x0000_i1105" type="#_x0000_t75" style="width:21.2pt;height:13.3pt" o:ole="">
            <v:imagedata r:id="rId171" o:title=""/>
          </v:shape>
          <o:OLEObject Type="Embed" ProgID="Equation.DSMT4" ShapeID="_x0000_i1105" DrawAspect="Content" ObjectID="_1802635791" r:id="rId172"/>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C.</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420" w:dyaOrig="279" w14:anchorId="338ABDC7">
          <v:shape id="_x0000_i1106" type="#_x0000_t75" style="width:21.2pt;height:13.3pt" o:ole="">
            <v:imagedata r:id="rId173" o:title=""/>
          </v:shape>
          <o:OLEObject Type="Embed" ProgID="Equation.DSMT4" ShapeID="_x0000_i1106" DrawAspect="Content" ObjectID="_1802635792" r:id="rId174"/>
        </w:object>
      </w:r>
      <w:r w:rsidR="005321B9" w:rsidRPr="005928C9">
        <w:rPr>
          <w:rFonts w:ascii="Times New Roman" w:hAnsi="Times New Roman" w:cs="Times New Roman"/>
          <w:sz w:val="24"/>
          <w:szCs w:val="24"/>
        </w:rPr>
        <w:t>.</w:t>
      </w:r>
      <w:r w:rsidRPr="005928C9">
        <w:rPr>
          <w:rFonts w:ascii="Times New Roman" w:hAnsi="Times New Roman" w:cs="Times New Roman"/>
          <w:sz w:val="24"/>
          <w:szCs w:val="24"/>
        </w:rPr>
        <w:t xml:space="preserve">     </w:t>
      </w:r>
      <w:r w:rsidRPr="005928C9">
        <w:rPr>
          <w:rFonts w:ascii="Times New Roman" w:hAnsi="Times New Roman" w:cs="Times New Roman"/>
          <w:b/>
          <w:sz w:val="24"/>
          <w:szCs w:val="24"/>
        </w:rPr>
        <w:tab/>
        <w:t>D.</w:t>
      </w:r>
      <w:r w:rsidRPr="005928C9">
        <w:rPr>
          <w:rFonts w:ascii="Times New Roman" w:hAnsi="Times New Roman" w:cs="Times New Roman"/>
          <w:sz w:val="24"/>
          <w:szCs w:val="24"/>
        </w:rPr>
        <w:t xml:space="preserve"> </w:t>
      </w:r>
      <w:r w:rsidRPr="005928C9">
        <w:rPr>
          <w:rFonts w:ascii="Times New Roman" w:hAnsi="Times New Roman" w:cs="Times New Roman"/>
          <w:position w:val="-6"/>
          <w:sz w:val="24"/>
          <w:szCs w:val="24"/>
        </w:rPr>
        <w:object w:dxaOrig="320" w:dyaOrig="279" w14:anchorId="32D8D01F">
          <v:shape id="_x0000_i1107" type="#_x0000_t75" style="width:15.75pt;height:13.3pt" o:ole="">
            <v:imagedata r:id="rId175" o:title=""/>
          </v:shape>
          <o:OLEObject Type="Embed" ProgID="Equation.DSMT4" ShapeID="_x0000_i1107" DrawAspect="Content" ObjectID="_1802635793" r:id="rId176"/>
        </w:object>
      </w:r>
      <w:r w:rsidR="005321B9" w:rsidRPr="005928C9">
        <w:rPr>
          <w:rFonts w:ascii="Times New Roman" w:hAnsi="Times New Roman" w:cs="Times New Roman"/>
          <w:sz w:val="24"/>
          <w:szCs w:val="24"/>
        </w:rPr>
        <w:t>.</w:t>
      </w:r>
    </w:p>
    <w:p w14:paraId="0607156E" w14:textId="77777777" w:rsidR="00CA772A" w:rsidRPr="005928C9" w:rsidRDefault="00CA772A" w:rsidP="00F20E1F">
      <w:pPr>
        <w:spacing w:after="0" w:line="240" w:lineRule="auto"/>
        <w:rPr>
          <w:rFonts w:ascii="Times New Roman" w:hAnsi="Times New Roman" w:cs="Times New Roman"/>
          <w:sz w:val="24"/>
          <w:szCs w:val="24"/>
        </w:rPr>
      </w:pPr>
    </w:p>
    <w:p w14:paraId="2B06412F" w14:textId="0C89316F" w:rsidR="00DE3514" w:rsidRPr="005928C9" w:rsidRDefault="00DE3514" w:rsidP="00DE3514">
      <w:pPr>
        <w:rPr>
          <w:rFonts w:ascii="Times New Roman" w:hAnsi="Times New Roman" w:cs="Times New Roman"/>
          <w:b/>
          <w:bCs/>
          <w:sz w:val="24"/>
          <w:szCs w:val="24"/>
        </w:rPr>
      </w:pPr>
      <w:bookmarkStart w:id="3" w:name="_Hlk191657646"/>
      <w:r w:rsidRPr="005928C9">
        <w:rPr>
          <w:rFonts w:ascii="Times New Roman" w:hAnsi="Times New Roman" w:cs="Times New Roman"/>
          <w:b/>
          <w:bCs/>
          <w:sz w:val="24"/>
          <w:szCs w:val="24"/>
        </w:rPr>
        <w:t>PHẦN II: TRẮC NGHIỆM ĐÚNG/SAI</w:t>
      </w:r>
    </w:p>
    <w:p w14:paraId="6F93EF74" w14:textId="32FD4EFC" w:rsidR="002320AA" w:rsidRPr="005928C9" w:rsidRDefault="002320AA" w:rsidP="002320AA">
      <w:pPr>
        <w:rPr>
          <w:rFonts w:ascii="Times New Roman" w:hAnsi="Times New Roman" w:cs="Times New Roman"/>
          <w:sz w:val="24"/>
          <w:szCs w:val="24"/>
        </w:rPr>
      </w:pPr>
      <w:r w:rsidRPr="005928C9">
        <w:rPr>
          <w:rFonts w:ascii="Times New Roman" w:hAnsi="Times New Roman" w:cs="Times New Roman"/>
          <w:b/>
          <w:sz w:val="24"/>
          <w:szCs w:val="24"/>
        </w:rPr>
        <w:t xml:space="preserve">Câu 1. </w:t>
      </w:r>
      <w:r w:rsidRPr="005928C9">
        <w:rPr>
          <w:rFonts w:ascii="Times New Roman" w:hAnsi="Times New Roman" w:cs="Times New Roman"/>
          <w:bCs/>
          <w:sz w:val="24"/>
          <w:szCs w:val="24"/>
        </w:rPr>
        <w:t>Cho</w:t>
      </w:r>
      <w:r w:rsidRPr="005928C9">
        <w:rPr>
          <w:rFonts w:ascii="Times New Roman" w:hAnsi="Times New Roman" w:cs="Times New Roman"/>
          <w:b/>
          <w:sz w:val="24"/>
          <w:szCs w:val="24"/>
        </w:rPr>
        <w:t xml:space="preserve"> </w:t>
      </w:r>
      <w:r w:rsidRPr="005928C9">
        <w:rPr>
          <w:rFonts w:ascii="Times New Roman" w:hAnsi="Times New Roman" w:cs="Times New Roman"/>
          <w:position w:val="-16"/>
          <w:sz w:val="24"/>
          <w:szCs w:val="24"/>
        </w:rPr>
        <w:object w:dxaOrig="1640" w:dyaOrig="440" w14:anchorId="6A807413">
          <v:shape id="_x0000_i1108" type="#_x0000_t75" style="width:82.3pt;height:21.8pt" o:ole="">
            <v:imagedata r:id="rId177" o:title=""/>
          </v:shape>
          <o:OLEObject Type="Embed" ProgID="Equation.DSMT4" ShapeID="_x0000_i1108" DrawAspect="Content" ObjectID="_1802635794" r:id="rId178"/>
        </w:object>
      </w:r>
      <w:r w:rsidRPr="005928C9">
        <w:rPr>
          <w:rFonts w:ascii="Times New Roman" w:hAnsi="Times New Roman" w:cs="Times New Roman"/>
          <w:sz w:val="24"/>
          <w:szCs w:val="24"/>
        </w:rPr>
        <w:t xml:space="preserve">, xác định tính </w:t>
      </w:r>
      <w:r w:rsidRPr="005928C9">
        <w:rPr>
          <w:rFonts w:ascii="Times New Roman" w:hAnsi="Times New Roman" w:cs="Times New Roman"/>
          <w:b/>
          <w:bCs/>
          <w:sz w:val="24"/>
          <w:szCs w:val="24"/>
        </w:rPr>
        <w:t>ĐÚNG/SAI</w:t>
      </w:r>
      <w:r w:rsidRPr="005928C9">
        <w:rPr>
          <w:rFonts w:ascii="Times New Roman" w:hAnsi="Times New Roman" w:cs="Times New Roman"/>
          <w:sz w:val="24"/>
          <w:szCs w:val="24"/>
        </w:rPr>
        <w:t xml:space="preserve"> của </w:t>
      </w:r>
      <w:r w:rsidR="00CF7937" w:rsidRPr="005928C9">
        <w:rPr>
          <w:rFonts w:ascii="Times New Roman" w:hAnsi="Times New Roman" w:cs="Times New Roman"/>
          <w:sz w:val="24"/>
          <w:szCs w:val="24"/>
        </w:rPr>
        <w:t xml:space="preserve">các khẳng định </w:t>
      </w:r>
      <w:r w:rsidRPr="005928C9">
        <w:rPr>
          <w:rFonts w:ascii="Times New Roman" w:hAnsi="Times New Roman" w:cs="Times New Roman"/>
          <w:sz w:val="24"/>
          <w:szCs w:val="24"/>
        </w:rPr>
        <w:t>sau:</w:t>
      </w:r>
    </w:p>
    <w:p w14:paraId="32B829D9" w14:textId="1B8C33FC" w:rsidR="002320AA" w:rsidRPr="005928C9" w:rsidRDefault="002320AA" w:rsidP="002320AA">
      <w:pPr>
        <w:rPr>
          <w:rFonts w:ascii="Times New Roman" w:hAnsi="Times New Roman" w:cs="Times New Roman"/>
          <w:sz w:val="24"/>
          <w:szCs w:val="24"/>
        </w:rPr>
      </w:pPr>
      <w:r w:rsidRPr="005928C9">
        <w:rPr>
          <w:rFonts w:ascii="Times New Roman" w:hAnsi="Times New Roman" w:cs="Times New Roman"/>
          <w:b/>
          <w:bCs/>
          <w:sz w:val="24"/>
          <w:szCs w:val="24"/>
        </w:rPr>
        <w:t>a)</w:t>
      </w:r>
      <w:r w:rsidRPr="005928C9">
        <w:rPr>
          <w:rFonts w:ascii="Times New Roman" w:hAnsi="Times New Roman" w:cs="Times New Roman"/>
          <w:sz w:val="24"/>
          <w:szCs w:val="24"/>
        </w:rPr>
        <w:t xml:space="preserve"> Khi </w:t>
      </w:r>
      <w:r w:rsidRPr="005928C9">
        <w:rPr>
          <w:rFonts w:ascii="Times New Roman" w:hAnsi="Times New Roman" w:cs="Times New Roman"/>
          <w:position w:val="-6"/>
          <w:sz w:val="24"/>
          <w:szCs w:val="24"/>
        </w:rPr>
        <w:object w:dxaOrig="780" w:dyaOrig="279" w14:anchorId="47BA98E6">
          <v:shape id="_x0000_i1109" type="#_x0000_t75" style="width:38.1pt;height:13.3pt" o:ole="">
            <v:imagedata r:id="rId179" o:title=""/>
          </v:shape>
          <o:OLEObject Type="Embed" ProgID="Equation.DSMT4" ShapeID="_x0000_i1109" DrawAspect="Content" ObjectID="_1802635795" r:id="rId180"/>
        </w:object>
      </w:r>
      <w:r w:rsidR="00BE2CA8" w:rsidRPr="005928C9">
        <w:rPr>
          <w:rFonts w:ascii="Times New Roman" w:hAnsi="Times New Roman" w:cs="Times New Roman"/>
          <w:sz w:val="24"/>
          <w:szCs w:val="24"/>
        </w:rPr>
        <w:t xml:space="preserve"> </w:t>
      </w:r>
      <w:r w:rsidRPr="005928C9">
        <w:rPr>
          <w:rFonts w:ascii="Times New Roman" w:hAnsi="Times New Roman" w:cs="Times New Roman"/>
          <w:sz w:val="24"/>
          <w:szCs w:val="24"/>
        </w:rPr>
        <w:t xml:space="preserve">thì </w:t>
      </w:r>
      <w:r w:rsidRPr="005928C9">
        <w:rPr>
          <w:rFonts w:ascii="Times New Roman" w:hAnsi="Times New Roman" w:cs="Times New Roman"/>
          <w:position w:val="-12"/>
          <w:sz w:val="24"/>
          <w:szCs w:val="24"/>
        </w:rPr>
        <w:object w:dxaOrig="999" w:dyaOrig="380" w14:anchorId="003EB1FA">
          <v:shape id="_x0000_i1110" type="#_x0000_t75" style="width:50.2pt;height:18.75pt" o:ole="">
            <v:imagedata r:id="rId181" o:title=""/>
          </v:shape>
          <o:OLEObject Type="Embed" ProgID="Equation.DSMT4" ShapeID="_x0000_i1110" DrawAspect="Content" ObjectID="_1802635796" r:id="rId182"/>
        </w:object>
      </w:r>
    </w:p>
    <w:p w14:paraId="48DA583E" w14:textId="15DC5A19" w:rsidR="00BE2CA8" w:rsidRPr="005928C9" w:rsidRDefault="00CF7937" w:rsidP="00BE2CA8">
      <w:pPr>
        <w:rPr>
          <w:rFonts w:ascii="Times New Roman" w:hAnsi="Times New Roman" w:cs="Times New Roman"/>
          <w:sz w:val="24"/>
          <w:szCs w:val="24"/>
        </w:rPr>
      </w:pPr>
      <w:r w:rsidRPr="005928C9">
        <w:rPr>
          <w:rFonts w:ascii="Times New Roman" w:hAnsi="Times New Roman" w:cs="Times New Roman"/>
          <w:b/>
          <w:bCs/>
          <w:sz w:val="24"/>
          <w:szCs w:val="24"/>
        </w:rPr>
        <w:t>b)</w:t>
      </w:r>
      <w:r w:rsidRPr="005928C9">
        <w:rPr>
          <w:rFonts w:ascii="Times New Roman" w:hAnsi="Times New Roman" w:cs="Times New Roman"/>
          <w:sz w:val="24"/>
          <w:szCs w:val="24"/>
        </w:rPr>
        <w:t xml:space="preserve"> Đặt </w:t>
      </w:r>
      <w:r w:rsidR="0070719C" w:rsidRPr="005928C9">
        <w:rPr>
          <w:rFonts w:ascii="Times New Roman" w:hAnsi="Times New Roman" w:cs="Times New Roman"/>
          <w:position w:val="-10"/>
          <w:sz w:val="24"/>
          <w:szCs w:val="24"/>
        </w:rPr>
        <w:object w:dxaOrig="1180" w:dyaOrig="380" w14:anchorId="580343B1">
          <v:shape id="_x0000_i1111" type="#_x0000_t75" style="width:59.9pt;height:18.75pt" o:ole="">
            <v:imagedata r:id="rId183" o:title=""/>
          </v:shape>
          <o:OLEObject Type="Embed" ProgID="Equation.DSMT4" ShapeID="_x0000_i1111" DrawAspect="Content" ObjectID="_1802635797" r:id="rId184"/>
        </w:object>
      </w:r>
      <w:r w:rsidR="00BE2CA8" w:rsidRPr="005928C9">
        <w:rPr>
          <w:rFonts w:ascii="Times New Roman" w:hAnsi="Times New Roman" w:cs="Times New Roman"/>
          <w:sz w:val="24"/>
          <w:szCs w:val="24"/>
        </w:rPr>
        <w:t xml:space="preserve"> thì phương trình </w:t>
      </w:r>
      <w:r w:rsidR="00BE2CA8" w:rsidRPr="005928C9">
        <w:rPr>
          <w:rFonts w:ascii="Times New Roman" w:hAnsi="Times New Roman" w:cs="Times New Roman"/>
          <w:position w:val="-16"/>
          <w:sz w:val="24"/>
          <w:szCs w:val="24"/>
        </w:rPr>
        <w:object w:dxaOrig="940" w:dyaOrig="440" w14:anchorId="0EC14659">
          <v:shape id="_x0000_i1112" type="#_x0000_t75" style="width:47.2pt;height:21.8pt" o:ole="">
            <v:imagedata r:id="rId185" o:title=""/>
          </v:shape>
          <o:OLEObject Type="Embed" ProgID="Equation.DSMT4" ShapeID="_x0000_i1112" DrawAspect="Content" ObjectID="_1802635798" r:id="rId186"/>
        </w:object>
      </w:r>
      <w:r w:rsidR="00BE2CA8" w:rsidRPr="005928C9">
        <w:rPr>
          <w:rFonts w:ascii="Times New Roman" w:hAnsi="Times New Roman" w:cs="Times New Roman"/>
          <w:sz w:val="24"/>
          <w:szCs w:val="24"/>
        </w:rPr>
        <w:t xml:space="preserve">trở thành </w:t>
      </w:r>
      <w:r w:rsidR="00BE2CA8" w:rsidRPr="005928C9">
        <w:rPr>
          <w:rFonts w:ascii="Times New Roman" w:hAnsi="Times New Roman" w:cs="Times New Roman"/>
          <w:position w:val="-6"/>
          <w:sz w:val="24"/>
          <w:szCs w:val="24"/>
        </w:rPr>
        <w:object w:dxaOrig="1020" w:dyaOrig="340" w14:anchorId="3A723325">
          <v:shape id="_x0000_i1113" type="#_x0000_t75" style="width:51.45pt;height:16.35pt" o:ole="">
            <v:imagedata r:id="rId187" o:title=""/>
          </v:shape>
          <o:OLEObject Type="Embed" ProgID="Equation.DSMT4" ShapeID="_x0000_i1113" DrawAspect="Content" ObjectID="_1802635799" r:id="rId188"/>
        </w:object>
      </w:r>
    </w:p>
    <w:p w14:paraId="05552ADB" w14:textId="438F84C7" w:rsidR="00C0215B" w:rsidRPr="005928C9" w:rsidRDefault="00BE2CA8" w:rsidP="00C0215B">
      <w:pPr>
        <w:rPr>
          <w:rFonts w:ascii="Times New Roman" w:hAnsi="Times New Roman" w:cs="Times New Roman"/>
          <w:sz w:val="24"/>
          <w:szCs w:val="24"/>
        </w:rPr>
      </w:pPr>
      <w:r w:rsidRPr="005928C9">
        <w:rPr>
          <w:rFonts w:ascii="Times New Roman" w:hAnsi="Times New Roman" w:cs="Times New Roman"/>
          <w:b/>
          <w:bCs/>
          <w:sz w:val="24"/>
          <w:szCs w:val="24"/>
        </w:rPr>
        <w:t>c)</w:t>
      </w:r>
      <w:r w:rsidRPr="005928C9">
        <w:rPr>
          <w:rFonts w:ascii="Times New Roman" w:hAnsi="Times New Roman" w:cs="Times New Roman"/>
          <w:sz w:val="24"/>
          <w:szCs w:val="24"/>
        </w:rPr>
        <w:t xml:space="preserve"> </w:t>
      </w:r>
      <w:r w:rsidR="004B1EBC" w:rsidRPr="005928C9">
        <w:rPr>
          <w:rFonts w:ascii="Times New Roman" w:hAnsi="Times New Roman" w:cs="Times New Roman"/>
          <w:sz w:val="24"/>
          <w:szCs w:val="24"/>
        </w:rPr>
        <w:t>S</w:t>
      </w:r>
      <w:r w:rsidRPr="005928C9">
        <w:rPr>
          <w:rFonts w:ascii="Times New Roman" w:hAnsi="Times New Roman" w:cs="Times New Roman"/>
          <w:sz w:val="24"/>
          <w:szCs w:val="24"/>
        </w:rPr>
        <w:t xml:space="preserve">ố nghiệm của phương trình </w:t>
      </w:r>
      <w:r w:rsidR="00CA4DD4" w:rsidRPr="005928C9">
        <w:rPr>
          <w:rFonts w:ascii="Times New Roman" w:hAnsi="Times New Roman" w:cs="Times New Roman"/>
          <w:position w:val="-16"/>
          <w:sz w:val="24"/>
          <w:szCs w:val="24"/>
        </w:rPr>
        <w:object w:dxaOrig="940" w:dyaOrig="440" w14:anchorId="34024BCE">
          <v:shape id="_x0000_i1114" type="#_x0000_t75" style="width:46.6pt;height:21.8pt" o:ole="">
            <v:imagedata r:id="rId189" o:title=""/>
          </v:shape>
          <o:OLEObject Type="Embed" ProgID="Equation.DSMT4" ShapeID="_x0000_i1114" DrawAspect="Content" ObjectID="_1802635800" r:id="rId190"/>
        </w:object>
      </w:r>
      <w:r w:rsidR="00C0215B" w:rsidRPr="005928C9">
        <w:rPr>
          <w:rFonts w:ascii="Times New Roman" w:hAnsi="Times New Roman" w:cs="Times New Roman"/>
          <w:sz w:val="24"/>
          <w:szCs w:val="24"/>
        </w:rPr>
        <w:t xml:space="preserve"> là </w:t>
      </w:r>
      <w:r w:rsidR="00943862" w:rsidRPr="005928C9">
        <w:rPr>
          <w:rFonts w:ascii="Times New Roman" w:hAnsi="Times New Roman" w:cs="Times New Roman"/>
          <w:position w:val="-4"/>
          <w:sz w:val="24"/>
          <w:szCs w:val="24"/>
        </w:rPr>
        <w:object w:dxaOrig="160" w:dyaOrig="260" w14:anchorId="48720AB3">
          <v:shape id="_x0000_i1115" type="#_x0000_t75" style="width:7.85pt;height:12.7pt" o:ole="">
            <v:imagedata r:id="rId191" o:title=""/>
          </v:shape>
          <o:OLEObject Type="Embed" ProgID="Equation.DSMT4" ShapeID="_x0000_i1115" DrawAspect="Content" ObjectID="_1802635801" r:id="rId192"/>
        </w:object>
      </w:r>
      <w:r w:rsidR="00C0215B" w:rsidRPr="005928C9">
        <w:rPr>
          <w:rFonts w:ascii="Times New Roman" w:hAnsi="Times New Roman" w:cs="Times New Roman"/>
          <w:sz w:val="24"/>
          <w:szCs w:val="24"/>
        </w:rPr>
        <w:t>.</w:t>
      </w:r>
    </w:p>
    <w:p w14:paraId="3D98D35F" w14:textId="39099536" w:rsidR="00943862" w:rsidRPr="005928C9" w:rsidRDefault="00C0215B" w:rsidP="00943862">
      <w:r w:rsidRPr="005928C9">
        <w:rPr>
          <w:rFonts w:ascii="Times New Roman" w:hAnsi="Times New Roman" w:cs="Times New Roman"/>
          <w:b/>
          <w:bCs/>
          <w:sz w:val="24"/>
          <w:szCs w:val="24"/>
        </w:rPr>
        <w:t>d)</w:t>
      </w:r>
      <w:r w:rsidRPr="005928C9">
        <w:rPr>
          <w:rFonts w:ascii="Times New Roman" w:hAnsi="Times New Roman" w:cs="Times New Roman"/>
          <w:sz w:val="24"/>
          <w:szCs w:val="24"/>
        </w:rPr>
        <w:t xml:space="preserve"> Tập nghiệm của bất phương trình </w:t>
      </w:r>
      <w:r w:rsidRPr="005928C9">
        <w:rPr>
          <w:position w:val="-24"/>
        </w:rPr>
        <w:object w:dxaOrig="1400" w:dyaOrig="660" w14:anchorId="29C849C3">
          <v:shape id="_x0000_i1116" type="#_x0000_t75" style="width:69.6pt;height:33.9pt" o:ole="">
            <v:imagedata r:id="rId193" o:title=""/>
          </v:shape>
          <o:OLEObject Type="Embed" ProgID="Equation.DSMT4" ShapeID="_x0000_i1116" DrawAspect="Content" ObjectID="_1802635802" r:id="rId194"/>
        </w:object>
      </w:r>
      <w:r w:rsidR="00943862" w:rsidRPr="005928C9">
        <w:t xml:space="preserve"> có dạng </w:t>
      </w:r>
      <w:r w:rsidR="00943862" w:rsidRPr="005928C9">
        <w:rPr>
          <w:position w:val="-16"/>
        </w:rPr>
        <w:object w:dxaOrig="680" w:dyaOrig="440" w14:anchorId="3B1F3038">
          <v:shape id="_x0000_i1117" type="#_x0000_t75" style="width:33.9pt;height:21.8pt" o:ole="">
            <v:imagedata r:id="rId195" o:title=""/>
          </v:shape>
          <o:OLEObject Type="Embed" ProgID="Equation.DSMT4" ShapeID="_x0000_i1117" DrawAspect="Content" ObjectID="_1802635803" r:id="rId196"/>
        </w:object>
      </w:r>
      <w:r w:rsidR="00943862" w:rsidRPr="005928C9">
        <w:t xml:space="preserve">.  Giá trị của biểu thức </w:t>
      </w:r>
      <w:r w:rsidR="00943862" w:rsidRPr="005928C9">
        <w:rPr>
          <w:position w:val="-6"/>
        </w:rPr>
        <w:object w:dxaOrig="1800" w:dyaOrig="279" w14:anchorId="6B019C93">
          <v:shape id="_x0000_i1118" type="#_x0000_t75" style="width:90.15pt;height:13.3pt" o:ole="">
            <v:imagedata r:id="rId197" o:title=""/>
          </v:shape>
          <o:OLEObject Type="Embed" ProgID="Equation.DSMT4" ShapeID="_x0000_i1118" DrawAspect="Content" ObjectID="_1802635804" r:id="rId198"/>
        </w:object>
      </w:r>
    </w:p>
    <w:p w14:paraId="4AD24710" w14:textId="6BEB1537" w:rsidR="00F54E92" w:rsidRPr="005928C9" w:rsidRDefault="002320AA" w:rsidP="00DE3514">
      <w:r w:rsidRPr="005928C9">
        <w:rPr>
          <w:rFonts w:ascii="Times New Roman" w:hAnsi="Times New Roman" w:cs="Times New Roman"/>
          <w:b/>
          <w:sz w:val="24"/>
          <w:szCs w:val="24"/>
        </w:rPr>
        <w:t>Câu 2.</w:t>
      </w:r>
      <w:r w:rsidR="003C7690" w:rsidRPr="005928C9">
        <w:rPr>
          <w:rFonts w:ascii="Times New Roman" w:hAnsi="Times New Roman" w:cs="Times New Roman"/>
          <w:b/>
          <w:sz w:val="24"/>
          <w:szCs w:val="24"/>
        </w:rPr>
        <w:t xml:space="preserve"> </w:t>
      </w:r>
      <w:r w:rsidR="003C7690" w:rsidRPr="005928C9">
        <w:rPr>
          <w:rFonts w:ascii="Times New Roman" w:hAnsi="Times New Roman" w:cs="Times New Roman"/>
          <w:bCs/>
          <w:sz w:val="24"/>
          <w:szCs w:val="24"/>
        </w:rPr>
        <w:t xml:space="preserve">Cho hình chóp </w:t>
      </w:r>
      <w:r w:rsidR="003C7690" w:rsidRPr="005928C9">
        <w:rPr>
          <w:position w:val="-6"/>
        </w:rPr>
        <w:object w:dxaOrig="900" w:dyaOrig="260" w14:anchorId="1DBC1E04">
          <v:shape id="_x0000_i1119" type="#_x0000_t75" style="width:44.15pt;height:12.7pt" o:ole="">
            <v:imagedata r:id="rId199" o:title=""/>
          </v:shape>
          <o:OLEObject Type="Embed" ProgID="Equation.DSMT4" ShapeID="_x0000_i1119" DrawAspect="Content" ObjectID="_1802635805" r:id="rId200"/>
        </w:object>
      </w:r>
      <w:r w:rsidR="003C7690" w:rsidRPr="005928C9">
        <w:t xml:space="preserve"> có đáy là hình vuông</w:t>
      </w:r>
      <w:r w:rsidR="00A66029" w:rsidRPr="005928C9">
        <w:t xml:space="preserve"> tâm </w:t>
      </w:r>
      <w:r w:rsidR="00A66029" w:rsidRPr="005928C9">
        <w:rPr>
          <w:position w:val="-6"/>
        </w:rPr>
        <w:object w:dxaOrig="240" w:dyaOrig="260" w14:anchorId="512158A6">
          <v:shape id="_x0000_i1120" type="#_x0000_t75" style="width:12.1pt;height:12.7pt" o:ole="">
            <v:imagedata r:id="rId201" o:title=""/>
          </v:shape>
          <o:OLEObject Type="Embed" ProgID="Equation.DSMT4" ShapeID="_x0000_i1120" DrawAspect="Content" ObjectID="_1802635806" r:id="rId202"/>
        </w:object>
      </w:r>
      <w:r w:rsidR="00A66029" w:rsidRPr="005928C9">
        <w:t xml:space="preserve">, </w:t>
      </w:r>
      <w:r w:rsidR="003C7690" w:rsidRPr="005928C9">
        <w:t xml:space="preserve">cạnh </w:t>
      </w:r>
      <w:r w:rsidR="00103C69" w:rsidRPr="005928C9">
        <w:rPr>
          <w:position w:val="-16"/>
        </w:rPr>
        <w:object w:dxaOrig="2940" w:dyaOrig="480" w14:anchorId="2AF1D273">
          <v:shape id="_x0000_i1121" type="#_x0000_t75" style="width:147.05pt;height:24.2pt" o:ole="">
            <v:imagedata r:id="rId203" o:title=""/>
          </v:shape>
          <o:OLEObject Type="Embed" ProgID="Equation.DSMT4" ShapeID="_x0000_i1121" DrawAspect="Content" ObjectID="_1802635807" r:id="rId204"/>
        </w:object>
      </w:r>
      <w:r w:rsidR="00103C69" w:rsidRPr="005928C9">
        <w:t xml:space="preserve">. Gọi </w:t>
      </w:r>
      <w:r w:rsidR="00103C69" w:rsidRPr="005928C9">
        <w:rPr>
          <w:position w:val="-4"/>
        </w:rPr>
        <w:object w:dxaOrig="260" w:dyaOrig="240" w14:anchorId="6731E645">
          <v:shape id="_x0000_i1122" type="#_x0000_t75" style="width:12.7pt;height:12.1pt" o:ole="">
            <v:imagedata r:id="rId205" o:title=""/>
          </v:shape>
          <o:OLEObject Type="Embed" ProgID="Equation.DSMT4" ShapeID="_x0000_i1122" DrawAspect="Content" ObjectID="_1802635808" r:id="rId206"/>
        </w:object>
      </w:r>
      <w:r w:rsidR="00103C69" w:rsidRPr="005928C9">
        <w:t xml:space="preserve"> là điểm trên trên đoạn </w:t>
      </w:r>
      <w:r w:rsidR="00103C69" w:rsidRPr="005928C9">
        <w:rPr>
          <w:position w:val="-6"/>
        </w:rPr>
        <w:object w:dxaOrig="380" w:dyaOrig="260" w14:anchorId="7C7C7398">
          <v:shape id="_x0000_i1123" type="#_x0000_t75" style="width:18.75pt;height:12.7pt" o:ole="">
            <v:imagedata r:id="rId207" o:title=""/>
          </v:shape>
          <o:OLEObject Type="Embed" ProgID="Equation.DSMT4" ShapeID="_x0000_i1123" DrawAspect="Content" ObjectID="_1802635809" r:id="rId208"/>
        </w:object>
      </w:r>
      <w:r w:rsidR="00103C69" w:rsidRPr="005928C9">
        <w:t xml:space="preserve">sao cho </w:t>
      </w:r>
      <w:r w:rsidR="00103C69" w:rsidRPr="005928C9">
        <w:rPr>
          <w:position w:val="-6"/>
        </w:rPr>
        <w:object w:dxaOrig="1120" w:dyaOrig="279" w14:anchorId="744B49B5">
          <v:shape id="_x0000_i1124" type="#_x0000_t75" style="width:56.25pt;height:13.3pt" o:ole="">
            <v:imagedata r:id="rId209" o:title=""/>
          </v:shape>
          <o:OLEObject Type="Embed" ProgID="Equation.DSMT4" ShapeID="_x0000_i1124" DrawAspect="Content" ObjectID="_1802635810" r:id="rId210"/>
        </w:object>
      </w:r>
      <w:r w:rsidR="00F54E92" w:rsidRPr="005928C9">
        <w:t xml:space="preserve">.  </w:t>
      </w:r>
      <w:r w:rsidR="00F54E92" w:rsidRPr="005928C9">
        <w:rPr>
          <w:rFonts w:ascii="Times New Roman" w:hAnsi="Times New Roman" w:cs="Times New Roman"/>
          <w:sz w:val="24"/>
          <w:szCs w:val="24"/>
        </w:rPr>
        <w:t xml:space="preserve">Xác định tính </w:t>
      </w:r>
      <w:r w:rsidR="00F54E92" w:rsidRPr="005928C9">
        <w:rPr>
          <w:rFonts w:ascii="Times New Roman" w:hAnsi="Times New Roman" w:cs="Times New Roman"/>
          <w:b/>
          <w:bCs/>
          <w:sz w:val="24"/>
          <w:szCs w:val="24"/>
        </w:rPr>
        <w:t>ĐÚNG/SAI</w:t>
      </w:r>
      <w:r w:rsidR="00F54E92" w:rsidRPr="005928C9">
        <w:rPr>
          <w:rFonts w:ascii="Times New Roman" w:hAnsi="Times New Roman" w:cs="Times New Roman"/>
          <w:sz w:val="24"/>
          <w:szCs w:val="24"/>
        </w:rPr>
        <w:t xml:space="preserve"> của các khẳng định sau</w:t>
      </w:r>
      <w:r w:rsidR="00F54E92" w:rsidRPr="005928C9">
        <w:rPr>
          <w:rFonts w:ascii="Times New Roman" w:hAnsi="Times New Roman" w:cs="Times New Roman"/>
          <w:b/>
          <w:bCs/>
          <w:sz w:val="24"/>
          <w:szCs w:val="24"/>
        </w:rPr>
        <w:t>:</w:t>
      </w:r>
    </w:p>
    <w:p w14:paraId="3E8ABD0D" w14:textId="638949A3" w:rsidR="00F54E92" w:rsidRPr="005928C9" w:rsidRDefault="00F54E92" w:rsidP="00F54E92">
      <w:r w:rsidRPr="005928C9">
        <w:rPr>
          <w:rFonts w:ascii="Times New Roman" w:hAnsi="Times New Roman" w:cs="Times New Roman"/>
          <w:b/>
          <w:bCs/>
          <w:sz w:val="24"/>
          <w:szCs w:val="24"/>
        </w:rPr>
        <w:t xml:space="preserve">a) </w:t>
      </w:r>
      <w:r w:rsidRPr="005928C9">
        <w:rPr>
          <w:position w:val="-16"/>
        </w:rPr>
        <w:object w:dxaOrig="1300" w:dyaOrig="440" w14:anchorId="62D64BBB">
          <v:shape id="_x0000_i1125" type="#_x0000_t75" style="width:65.35pt;height:21.8pt" o:ole="">
            <v:imagedata r:id="rId211" o:title=""/>
          </v:shape>
          <o:OLEObject Type="Embed" ProgID="Equation.DSMT4" ShapeID="_x0000_i1125" DrawAspect="Content" ObjectID="_1802635811" r:id="rId212"/>
        </w:object>
      </w:r>
    </w:p>
    <w:p w14:paraId="70B328F0" w14:textId="4E009B40" w:rsidR="00F54E92" w:rsidRPr="005928C9" w:rsidRDefault="00F54E92" w:rsidP="00F54E92">
      <w:r w:rsidRPr="005928C9">
        <w:rPr>
          <w:b/>
          <w:bCs/>
        </w:rPr>
        <w:t>b)</w:t>
      </w:r>
      <w:r w:rsidRPr="005928C9">
        <w:t xml:space="preserve"> </w:t>
      </w:r>
      <w:r w:rsidR="00240E3A" w:rsidRPr="005928C9">
        <w:rPr>
          <w:position w:val="-16"/>
        </w:rPr>
        <w:object w:dxaOrig="1800" w:dyaOrig="440" w14:anchorId="0DA704EB">
          <v:shape id="_x0000_i1126" type="#_x0000_t75" style="width:90.15pt;height:21.8pt" o:ole="">
            <v:imagedata r:id="rId213" o:title=""/>
          </v:shape>
          <o:OLEObject Type="Embed" ProgID="Equation.DSMT4" ShapeID="_x0000_i1126" DrawAspect="Content" ObjectID="_1802635812" r:id="rId214"/>
        </w:object>
      </w:r>
    </w:p>
    <w:p w14:paraId="26C2A5A6" w14:textId="2C0FB602" w:rsidR="00F54E92" w:rsidRPr="005928C9" w:rsidRDefault="00F54E92" w:rsidP="00F54E92">
      <w:r w:rsidRPr="005928C9">
        <w:rPr>
          <w:b/>
          <w:bCs/>
        </w:rPr>
        <w:t>c)</w:t>
      </w:r>
      <w:r w:rsidRPr="005928C9">
        <w:t xml:space="preserve"> </w:t>
      </w:r>
      <w:r w:rsidRPr="005928C9">
        <w:rPr>
          <w:position w:val="-16"/>
        </w:rPr>
        <w:object w:dxaOrig="1640" w:dyaOrig="480" w14:anchorId="5752895D">
          <v:shape id="_x0000_i1127" type="#_x0000_t75" style="width:82.3pt;height:24.2pt" o:ole="">
            <v:imagedata r:id="rId215" o:title=""/>
          </v:shape>
          <o:OLEObject Type="Embed" ProgID="Equation.DSMT4" ShapeID="_x0000_i1127" DrawAspect="Content" ObjectID="_1802635813" r:id="rId216"/>
        </w:object>
      </w:r>
    </w:p>
    <w:p w14:paraId="612057AE" w14:textId="11D0006B" w:rsidR="00F54E92" w:rsidRPr="005928C9" w:rsidRDefault="00F54E92" w:rsidP="00F54E92">
      <w:r w:rsidRPr="005928C9">
        <w:rPr>
          <w:b/>
          <w:bCs/>
        </w:rPr>
        <w:t>d)</w:t>
      </w:r>
      <w:r w:rsidR="001805CD" w:rsidRPr="005928C9">
        <w:rPr>
          <w:position w:val="-4"/>
        </w:rPr>
        <w:object w:dxaOrig="1020" w:dyaOrig="260" w14:anchorId="1729506B">
          <v:shape id="_x0000_i1128" type="#_x0000_t75" style="width:51.45pt;height:12.7pt" o:ole="">
            <v:imagedata r:id="rId217" o:title=""/>
          </v:shape>
          <o:OLEObject Type="Embed" ProgID="Equation.DSMT4" ShapeID="_x0000_i1128" DrawAspect="Content" ObjectID="_1802635814" r:id="rId218"/>
        </w:object>
      </w:r>
    </w:p>
    <w:p w14:paraId="29FF7B79" w14:textId="0449F67D" w:rsidR="00DE3514" w:rsidRPr="005928C9" w:rsidRDefault="00DE3514" w:rsidP="00DE3514">
      <w:pPr>
        <w:rPr>
          <w:rFonts w:ascii="Times New Roman" w:hAnsi="Times New Roman" w:cs="Times New Roman"/>
          <w:b/>
          <w:bCs/>
          <w:sz w:val="24"/>
          <w:szCs w:val="24"/>
        </w:rPr>
      </w:pPr>
      <w:bookmarkStart w:id="4" w:name="_Hlk191759044"/>
      <w:bookmarkEnd w:id="3"/>
      <w:r w:rsidRPr="005928C9">
        <w:rPr>
          <w:rFonts w:ascii="Times New Roman" w:hAnsi="Times New Roman" w:cs="Times New Roman"/>
          <w:b/>
          <w:bCs/>
          <w:sz w:val="24"/>
          <w:szCs w:val="24"/>
        </w:rPr>
        <w:t>PHẦN III: TRẢ LỜI NGẮN</w:t>
      </w:r>
    </w:p>
    <w:p w14:paraId="18F5B4F8" w14:textId="6A2FFB31" w:rsidR="004D40A5" w:rsidRPr="005928C9" w:rsidRDefault="009B5186" w:rsidP="004D40A5">
      <w:pPr>
        <w:rPr>
          <w:rFonts w:ascii="Times New Roman" w:hAnsi="Times New Roman" w:cs="Times New Roman"/>
          <w:b/>
          <w:sz w:val="24"/>
          <w:szCs w:val="24"/>
        </w:rPr>
      </w:pPr>
      <w:r w:rsidRPr="005928C9">
        <w:rPr>
          <w:rFonts w:ascii="Times New Roman" w:hAnsi="Times New Roman" w:cs="Times New Roman"/>
          <w:b/>
          <w:sz w:val="24"/>
          <w:szCs w:val="24"/>
        </w:rPr>
        <w:lastRenderedPageBreak/>
        <w:t>Câu 1.</w:t>
      </w:r>
      <w:r w:rsidR="007E5917" w:rsidRPr="005928C9">
        <w:rPr>
          <w:rFonts w:ascii="Times New Roman" w:hAnsi="Times New Roman" w:cs="Times New Roman"/>
          <w:b/>
          <w:sz w:val="24"/>
          <w:szCs w:val="24"/>
        </w:rPr>
        <w:t xml:space="preserve"> </w:t>
      </w:r>
      <w:r w:rsidR="004B1EBC" w:rsidRPr="005928C9">
        <w:rPr>
          <w:rFonts w:ascii="Times New Roman" w:hAnsi="Times New Roman" w:cs="Times New Roman"/>
          <w:bCs/>
          <w:sz w:val="24"/>
          <w:szCs w:val="24"/>
        </w:rPr>
        <w:t>Tính g</w:t>
      </w:r>
      <w:r w:rsidR="00892251" w:rsidRPr="005928C9">
        <w:rPr>
          <w:rFonts w:ascii="Times New Roman" w:hAnsi="Times New Roman" w:cs="Times New Roman"/>
          <w:bCs/>
          <w:sz w:val="24"/>
          <w:szCs w:val="24"/>
        </w:rPr>
        <w:t>iá trị của</w:t>
      </w:r>
      <w:r w:rsidR="002F0B36" w:rsidRPr="005928C9">
        <w:rPr>
          <w:rFonts w:ascii="Times New Roman" w:hAnsi="Times New Roman" w:cs="Times New Roman"/>
          <w:bCs/>
          <w:sz w:val="24"/>
          <w:szCs w:val="24"/>
        </w:rPr>
        <w:t xml:space="preserve"> </w:t>
      </w:r>
      <w:r w:rsidR="002F0B36" w:rsidRPr="005928C9">
        <w:rPr>
          <w:position w:val="-4"/>
        </w:rPr>
        <w:object w:dxaOrig="240" w:dyaOrig="240" w14:anchorId="072B1E78">
          <v:shape id="_x0000_i1129" type="#_x0000_t75" style="width:12.1pt;height:12.1pt" o:ole="">
            <v:imagedata r:id="rId219" o:title=""/>
          </v:shape>
          <o:OLEObject Type="Embed" ProgID="Equation.DSMT4" ShapeID="_x0000_i1129" DrawAspect="Content" ObjectID="_1802635815" r:id="rId220"/>
        </w:object>
      </w:r>
      <w:r w:rsidR="002F0B36" w:rsidRPr="005928C9">
        <w:t xml:space="preserve">biết </w:t>
      </w:r>
      <w:r w:rsidR="00086548" w:rsidRPr="005928C9">
        <w:rPr>
          <w:position w:val="-6"/>
        </w:rPr>
        <w:object w:dxaOrig="1780" w:dyaOrig="540" w14:anchorId="1C3C87E2">
          <v:shape id="_x0000_i1130" type="#_x0000_t75" style="width:96.8pt;height:28.45pt" o:ole="">
            <v:imagedata r:id="rId221" o:title=""/>
          </v:shape>
          <o:OLEObject Type="Embed" ProgID="Equation.DSMT4" ShapeID="_x0000_i1130" DrawAspect="Content" ObjectID="_1802635816" r:id="rId222"/>
        </w:object>
      </w:r>
    </w:p>
    <w:bookmarkEnd w:id="4"/>
    <w:p w14:paraId="0F22BF76" w14:textId="77777777" w:rsidR="00E961AC" w:rsidRPr="005928C9" w:rsidRDefault="00E961AC" w:rsidP="00E961AC">
      <w:pPr>
        <w:spacing w:before="120" w:after="0"/>
        <w:rPr>
          <w:rFonts w:ascii="Times New Roman" w:hAnsi="Times New Roman" w:cs="Times New Roman"/>
          <w:sz w:val="24"/>
          <w:szCs w:val="24"/>
        </w:rPr>
      </w:pPr>
      <w:r w:rsidRPr="005928C9">
        <w:rPr>
          <w:rFonts w:ascii="Times New Roman" w:hAnsi="Times New Roman" w:cs="Times New Roman"/>
          <w:b/>
          <w:sz w:val="24"/>
          <w:szCs w:val="24"/>
        </w:rPr>
        <w:t xml:space="preserve">Câu 2. </w:t>
      </w:r>
      <w:r w:rsidRPr="005928C9">
        <w:rPr>
          <w:rFonts w:ascii="Times New Roman" w:hAnsi="Times New Roman" w:cs="Times New Roman"/>
          <w:sz w:val="24"/>
          <w:szCs w:val="24"/>
        </w:rPr>
        <w:t xml:space="preserve">Cho biểu thức </w:t>
      </w:r>
      <w:r w:rsidRPr="005928C9">
        <w:rPr>
          <w:rFonts w:ascii="Times New Roman" w:hAnsi="Times New Roman" w:cs="Times New Roman"/>
          <w:position w:val="-24"/>
          <w:sz w:val="24"/>
          <w:szCs w:val="24"/>
        </w:rPr>
        <w:object w:dxaOrig="1400" w:dyaOrig="660" w14:anchorId="295AB42A">
          <v:shape id="_x0000_i1131" type="#_x0000_t75" style="width:68.35pt;height:32.65pt" o:ole="">
            <v:imagedata r:id="rId223" o:title=""/>
          </v:shape>
          <o:OLEObject Type="Embed" ProgID="Equation.DSMT4" ShapeID="_x0000_i1131" DrawAspect="Content" ObjectID="_1802635817" r:id="rId224"/>
        </w:object>
      </w:r>
      <w:r w:rsidRPr="005928C9">
        <w:rPr>
          <w:rFonts w:ascii="Times New Roman" w:hAnsi="Times New Roman" w:cs="Times New Roman"/>
          <w:sz w:val="24"/>
          <w:szCs w:val="24"/>
        </w:rPr>
        <w:t xml:space="preserve">. Biết </w:t>
      </w:r>
      <w:r w:rsidRPr="005928C9">
        <w:rPr>
          <w:rFonts w:ascii="Times New Roman" w:hAnsi="Times New Roman" w:cs="Times New Roman"/>
          <w:position w:val="-6"/>
          <w:sz w:val="24"/>
          <w:szCs w:val="24"/>
        </w:rPr>
        <w:object w:dxaOrig="200" w:dyaOrig="220" w14:anchorId="17BE68BB">
          <v:shape id="_x0000_i1132" type="#_x0000_t75" style="width:10.3pt;height:10.3pt" o:ole="">
            <v:imagedata r:id="rId225" o:title=""/>
          </v:shape>
          <o:OLEObject Type="Embed" ProgID="Equation.DSMT4" ShapeID="_x0000_i1132" DrawAspect="Content" ObjectID="_1802635818" r:id="rId226"/>
        </w:object>
      </w:r>
      <w:r w:rsidRPr="005928C9">
        <w:rPr>
          <w:rFonts w:ascii="Times New Roman" w:hAnsi="Times New Roman" w:cs="Times New Roman"/>
          <w:sz w:val="24"/>
          <w:szCs w:val="24"/>
        </w:rPr>
        <w:t xml:space="preserve"> là số thỏa mãn </w:t>
      </w:r>
      <w:r w:rsidRPr="005928C9">
        <w:rPr>
          <w:rFonts w:ascii="Times New Roman" w:hAnsi="Times New Roman" w:cs="Times New Roman"/>
          <w:position w:val="-24"/>
          <w:sz w:val="24"/>
          <w:szCs w:val="24"/>
        </w:rPr>
        <w:object w:dxaOrig="999" w:dyaOrig="620" w14:anchorId="7EC48D9E">
          <v:shape id="_x0000_i1133" type="#_x0000_t75" style="width:50.2pt;height:29.05pt" o:ole="">
            <v:imagedata r:id="rId227" o:title=""/>
          </v:shape>
          <o:OLEObject Type="Embed" ProgID="Equation.DSMT4" ShapeID="_x0000_i1133" DrawAspect="Content" ObjectID="_1802635819" r:id="rId228"/>
        </w:object>
      </w:r>
      <w:r w:rsidRPr="005928C9">
        <w:rPr>
          <w:rFonts w:ascii="Times New Roman" w:hAnsi="Times New Roman" w:cs="Times New Roman"/>
          <w:sz w:val="24"/>
          <w:szCs w:val="24"/>
        </w:rPr>
        <w:t xml:space="preserve">, khi đó  </w:t>
      </w:r>
      <w:r w:rsidRPr="005928C9">
        <w:rPr>
          <w:rFonts w:ascii="Times New Roman" w:hAnsi="Times New Roman" w:cs="Times New Roman"/>
          <w:position w:val="-24"/>
          <w:sz w:val="24"/>
          <w:szCs w:val="24"/>
        </w:rPr>
        <w:object w:dxaOrig="1320" w:dyaOrig="620" w14:anchorId="5579F5BC">
          <v:shape id="_x0000_i1134" type="#_x0000_t75" style="width:66.55pt;height:29.05pt" o:ole="">
            <v:imagedata r:id="rId229" o:title=""/>
          </v:shape>
          <o:OLEObject Type="Embed" ProgID="Equation.DSMT4" ShapeID="_x0000_i1134" DrawAspect="Content" ObjectID="_1802635820" r:id="rId230"/>
        </w:object>
      </w:r>
      <w:r w:rsidRPr="005928C9">
        <w:rPr>
          <w:rFonts w:ascii="Times New Roman" w:hAnsi="Times New Roman" w:cs="Times New Roman"/>
          <w:sz w:val="24"/>
          <w:szCs w:val="24"/>
        </w:rPr>
        <w:t xml:space="preserve">tối giản và </w:t>
      </w:r>
      <w:r w:rsidRPr="005928C9">
        <w:rPr>
          <w:rFonts w:ascii="Times New Roman" w:hAnsi="Times New Roman" w:cs="Times New Roman"/>
          <w:position w:val="-10"/>
          <w:sz w:val="24"/>
          <w:szCs w:val="24"/>
        </w:rPr>
        <w:object w:dxaOrig="1760" w:dyaOrig="320" w14:anchorId="42D51992">
          <v:shape id="_x0000_i1135" type="#_x0000_t75" style="width:87.75pt;height:15.75pt" o:ole="">
            <v:imagedata r:id="rId231" o:title=""/>
          </v:shape>
          <o:OLEObject Type="Embed" ProgID="Equation.DSMT4" ShapeID="_x0000_i1135" DrawAspect="Content" ObjectID="_1802635821" r:id="rId232"/>
        </w:object>
      </w:r>
      <w:r w:rsidRPr="005928C9">
        <w:rPr>
          <w:rFonts w:ascii="Times New Roman" w:hAnsi="Times New Roman" w:cs="Times New Roman"/>
          <w:sz w:val="24"/>
          <w:szCs w:val="24"/>
        </w:rPr>
        <w:t xml:space="preserve">. Tính </w:t>
      </w:r>
      <w:r w:rsidRPr="005928C9">
        <w:rPr>
          <w:rFonts w:ascii="Times New Roman" w:hAnsi="Times New Roman" w:cs="Times New Roman"/>
          <w:position w:val="-6"/>
          <w:sz w:val="24"/>
          <w:szCs w:val="24"/>
        </w:rPr>
        <w:object w:dxaOrig="540" w:dyaOrig="279" w14:anchorId="0442BB94">
          <v:shape id="_x0000_i1136" type="#_x0000_t75" style="width:27.85pt;height:13.3pt" o:ole="">
            <v:imagedata r:id="rId233" o:title=""/>
          </v:shape>
          <o:OLEObject Type="Embed" ProgID="Equation.DSMT4" ShapeID="_x0000_i1136" DrawAspect="Content" ObjectID="_1802635822" r:id="rId234"/>
        </w:object>
      </w:r>
      <w:r w:rsidRPr="005928C9">
        <w:rPr>
          <w:rFonts w:ascii="Times New Roman" w:hAnsi="Times New Roman" w:cs="Times New Roman"/>
          <w:sz w:val="24"/>
          <w:szCs w:val="24"/>
        </w:rPr>
        <w:t>?</w:t>
      </w:r>
    </w:p>
    <w:p w14:paraId="348A544A" w14:textId="57220856" w:rsidR="00E961AC" w:rsidRPr="005928C9" w:rsidRDefault="00E961AC" w:rsidP="00E961AC">
      <w:pPr>
        <w:rPr>
          <w:rFonts w:ascii="Times New Roman" w:eastAsia="Times New Roman" w:hAnsi="Times New Roman" w:cs="Times New Roman"/>
          <w:noProof/>
          <w:sz w:val="24"/>
          <w:szCs w:val="24"/>
        </w:rPr>
      </w:pPr>
      <w:r w:rsidRPr="005928C9">
        <w:rPr>
          <w:rFonts w:ascii="Times New Roman" w:hAnsi="Times New Roman" w:cs="Times New Roman"/>
          <w:b/>
          <w:sz w:val="24"/>
          <w:szCs w:val="24"/>
        </w:rPr>
        <w:t>Câu 3.</w:t>
      </w:r>
      <w:r w:rsidRPr="005928C9">
        <w:rPr>
          <w:rFonts w:ascii="Times New Roman" w:eastAsia="Times New Roman" w:hAnsi="Times New Roman" w:cs="Times New Roman"/>
          <w:noProof/>
          <w:sz w:val="24"/>
          <w:szCs w:val="24"/>
        </w:rPr>
        <w:t xml:space="preserve"> Ngưới ta thiết kế 1 nhịp cầu thang từ tầng </w:t>
      </w:r>
      <w:r w:rsidRPr="005928C9">
        <w:rPr>
          <w:rFonts w:ascii="Times New Roman" w:eastAsia="Times New Roman" w:hAnsi="Times New Roman" w:cs="Times New Roman"/>
          <w:noProof/>
          <w:position w:val="-4"/>
          <w:sz w:val="24"/>
          <w:szCs w:val="24"/>
        </w:rPr>
        <w:object w:dxaOrig="139" w:dyaOrig="260" w14:anchorId="4AF3540C">
          <v:shape id="_x0000_i1137" type="#_x0000_t75" style="width:7.85pt;height:13.3pt" o:ole="">
            <v:imagedata r:id="rId235" o:title=""/>
          </v:shape>
          <o:OLEObject Type="Embed" ProgID="Equation.DSMT4" ShapeID="_x0000_i1137" DrawAspect="Content" ObjectID="_1802635823" r:id="rId236"/>
        </w:object>
      </w:r>
      <w:r w:rsidRPr="005928C9">
        <w:rPr>
          <w:rFonts w:ascii="Times New Roman" w:eastAsia="Times New Roman" w:hAnsi="Times New Roman" w:cs="Times New Roman"/>
          <w:noProof/>
          <w:sz w:val="24"/>
          <w:szCs w:val="24"/>
        </w:rPr>
        <w:t xml:space="preserve"> lên tầng </w:t>
      </w:r>
      <w:r w:rsidRPr="005928C9">
        <w:rPr>
          <w:rFonts w:ascii="Times New Roman" w:eastAsia="Times New Roman" w:hAnsi="Times New Roman" w:cs="Times New Roman"/>
          <w:noProof/>
          <w:position w:val="-4"/>
          <w:sz w:val="24"/>
          <w:szCs w:val="24"/>
        </w:rPr>
        <w:object w:dxaOrig="200" w:dyaOrig="260" w14:anchorId="73EC38E2">
          <v:shape id="_x0000_i1138" type="#_x0000_t75" style="width:9.7pt;height:13.3pt" o:ole="">
            <v:imagedata r:id="rId237" o:title=""/>
          </v:shape>
          <o:OLEObject Type="Embed" ProgID="Equation.DSMT4" ShapeID="_x0000_i1138" DrawAspect="Content" ObjectID="_1802635824" r:id="rId238"/>
        </w:object>
      </w:r>
      <w:r w:rsidRPr="005928C9">
        <w:rPr>
          <w:rFonts w:ascii="Times New Roman" w:eastAsia="Times New Roman" w:hAnsi="Times New Roman" w:cs="Times New Roman"/>
          <w:noProof/>
          <w:sz w:val="24"/>
          <w:szCs w:val="24"/>
        </w:rPr>
        <w:t xml:space="preserve"> theo chiều ngang của nhà. Biết rằng chiều ngang của nhà rộng </w:t>
      </w:r>
      <w:r w:rsidRPr="005928C9">
        <w:rPr>
          <w:rFonts w:ascii="Times New Roman" w:eastAsia="Times New Roman" w:hAnsi="Times New Roman" w:cs="Times New Roman"/>
          <w:noProof/>
          <w:position w:val="-6"/>
          <w:sz w:val="24"/>
          <w:szCs w:val="24"/>
        </w:rPr>
        <w:object w:dxaOrig="180" w:dyaOrig="279" w14:anchorId="484F1EDA">
          <v:shape id="_x0000_i1139" type="#_x0000_t75" style="width:9.7pt;height:14.5pt" o:ole="">
            <v:imagedata r:id="rId239" o:title=""/>
          </v:shape>
          <o:OLEObject Type="Embed" ProgID="Equation.DSMT4" ShapeID="_x0000_i1139" DrawAspect="Content" ObjectID="_1802635825" r:id="rId240"/>
        </w:object>
      </w:r>
      <w:r w:rsidRPr="005928C9">
        <w:rPr>
          <w:rFonts w:ascii="Times New Roman" w:eastAsia="Times New Roman" w:hAnsi="Times New Roman" w:cs="Times New Roman"/>
          <w:noProof/>
          <w:sz w:val="24"/>
          <w:szCs w:val="24"/>
        </w:rPr>
        <w:t xml:space="preserve"> m, chân cầu thang cách tường </w:t>
      </w:r>
      <w:r w:rsidRPr="005928C9">
        <w:rPr>
          <w:rFonts w:ascii="Times New Roman" w:eastAsia="Times New Roman" w:hAnsi="Times New Roman" w:cs="Times New Roman"/>
          <w:noProof/>
          <w:position w:val="-4"/>
          <w:sz w:val="24"/>
          <w:szCs w:val="24"/>
        </w:rPr>
        <w:object w:dxaOrig="139" w:dyaOrig="260" w14:anchorId="1E5F68A4">
          <v:shape id="_x0000_i1140" type="#_x0000_t75" style="width:7.85pt;height:13.3pt" o:ole="">
            <v:imagedata r:id="rId241" o:title=""/>
          </v:shape>
          <o:OLEObject Type="Embed" ProgID="Equation.DSMT4" ShapeID="_x0000_i1140" DrawAspect="Content" ObjectID="_1802635826" r:id="rId242"/>
        </w:object>
      </w:r>
      <w:r w:rsidRPr="005928C9">
        <w:rPr>
          <w:rFonts w:ascii="Times New Roman" w:eastAsia="Times New Roman" w:hAnsi="Times New Roman" w:cs="Times New Roman"/>
          <w:noProof/>
          <w:sz w:val="24"/>
          <w:szCs w:val="24"/>
        </w:rPr>
        <w:t xml:space="preserve"> m, đầu còn lại của cầu thang gắn vào chiếu nghỉ và cách tường </w:t>
      </w:r>
      <w:r w:rsidRPr="005928C9">
        <w:rPr>
          <w:rFonts w:ascii="Times New Roman" w:eastAsia="Times New Roman" w:hAnsi="Times New Roman" w:cs="Times New Roman"/>
          <w:noProof/>
          <w:position w:val="-10"/>
          <w:sz w:val="24"/>
          <w:szCs w:val="24"/>
        </w:rPr>
        <w:object w:dxaOrig="380" w:dyaOrig="320" w14:anchorId="4D3E0E14">
          <v:shape id="_x0000_i1141" type="#_x0000_t75" style="width:18.75pt;height:15.15pt" o:ole="">
            <v:imagedata r:id="rId243" o:title=""/>
          </v:shape>
          <o:OLEObject Type="Embed" ProgID="Equation.DSMT4" ShapeID="_x0000_i1141" DrawAspect="Content" ObjectID="_1802635827" r:id="rId244"/>
        </w:object>
      </w:r>
      <w:r w:rsidRPr="005928C9">
        <w:rPr>
          <w:rFonts w:ascii="Times New Roman" w:eastAsia="Times New Roman" w:hAnsi="Times New Roman" w:cs="Times New Roman"/>
          <w:noProof/>
          <w:sz w:val="24"/>
          <w:szCs w:val="24"/>
        </w:rPr>
        <w:t xml:space="preserve"> m. Biết rằng góc giữa nhịp cầu thang với sàn nhà bằng </w:t>
      </w:r>
      <w:r w:rsidRPr="005928C9">
        <w:rPr>
          <w:rFonts w:ascii="Times New Roman" w:eastAsia="Times New Roman" w:hAnsi="Times New Roman" w:cs="Times New Roman"/>
          <w:noProof/>
          <w:position w:val="-6"/>
          <w:sz w:val="24"/>
          <w:szCs w:val="24"/>
        </w:rPr>
        <w:object w:dxaOrig="400" w:dyaOrig="279" w14:anchorId="60AEFF70">
          <v:shape id="_x0000_i1142" type="#_x0000_t75" style="width:20.55pt;height:14.5pt" o:ole="">
            <v:imagedata r:id="rId245" o:title=""/>
          </v:shape>
          <o:OLEObject Type="Embed" ProgID="Equation.DSMT4" ShapeID="_x0000_i1142" DrawAspect="Content" ObjectID="_1802635828" r:id="rId246"/>
        </w:object>
      </w:r>
      <w:r w:rsidRPr="005928C9">
        <w:rPr>
          <w:rFonts w:ascii="Times New Roman" w:eastAsia="Times New Roman" w:hAnsi="Times New Roman" w:cs="Times New Roman"/>
          <w:noProof/>
          <w:sz w:val="24"/>
          <w:szCs w:val="24"/>
        </w:rPr>
        <w:t xml:space="preserve">, tính chiều dài của nhịp cầu thang theo đơn vị mét? (kết quả làm tròn đến phần trăm) </w:t>
      </w:r>
    </w:p>
    <w:p w14:paraId="402F78EC" w14:textId="114ABFDA" w:rsidR="00E961AC" w:rsidRPr="005928C9" w:rsidRDefault="00E961AC" w:rsidP="00E961AC">
      <w:pPr>
        <w:tabs>
          <w:tab w:val="left" w:pos="993"/>
        </w:tabs>
        <w:spacing w:before="20" w:after="20" w:line="264" w:lineRule="auto"/>
        <w:ind w:left="993" w:hanging="993"/>
        <w:jc w:val="center"/>
        <w:rPr>
          <w:rFonts w:ascii="Times New Roman" w:eastAsia="Times New Roman" w:hAnsi="Times New Roman" w:cs="Times New Roman"/>
          <w:noProof/>
          <w:sz w:val="24"/>
          <w:szCs w:val="24"/>
        </w:rPr>
      </w:pPr>
      <w:r w:rsidRPr="005928C9">
        <w:rPr>
          <w:rFonts w:ascii="Times New Roman" w:eastAsia="Times New Roman" w:hAnsi="Times New Roman" w:cs="Times New Roman"/>
          <w:noProof/>
          <w:sz w:val="24"/>
          <w:szCs w:val="24"/>
        </w:rPr>
        <w:drawing>
          <wp:inline distT="0" distB="0" distL="0" distR="0" wp14:anchorId="5D561E9A" wp14:editId="6C4F9BA8">
            <wp:extent cx="3174642" cy="2335888"/>
            <wp:effectExtent l="0" t="0" r="6985"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7"/>
                    <a:stretch>
                      <a:fillRect/>
                    </a:stretch>
                  </pic:blipFill>
                  <pic:spPr>
                    <a:xfrm>
                      <a:off x="0" y="0"/>
                      <a:ext cx="3176719" cy="2337416"/>
                    </a:xfrm>
                    <a:prstGeom prst="rect">
                      <a:avLst/>
                    </a:prstGeom>
                  </pic:spPr>
                </pic:pic>
              </a:graphicData>
            </a:graphic>
          </wp:inline>
        </w:drawing>
      </w:r>
    </w:p>
    <w:p w14:paraId="7BAECACF" w14:textId="77777777" w:rsidR="00086548" w:rsidRPr="005928C9" w:rsidRDefault="00086548" w:rsidP="00E961AC">
      <w:pPr>
        <w:tabs>
          <w:tab w:val="left" w:pos="993"/>
        </w:tabs>
        <w:spacing w:before="20" w:after="20" w:line="264" w:lineRule="auto"/>
        <w:ind w:left="993" w:hanging="993"/>
        <w:jc w:val="center"/>
        <w:rPr>
          <w:rFonts w:ascii="Times New Roman" w:eastAsia="Times New Roman" w:hAnsi="Times New Roman" w:cs="Times New Roman"/>
          <w:noProof/>
          <w:sz w:val="24"/>
          <w:szCs w:val="24"/>
        </w:rPr>
      </w:pPr>
    </w:p>
    <w:p w14:paraId="7DA7268C" w14:textId="07AD363B" w:rsidR="00E961AC" w:rsidRPr="005928C9" w:rsidRDefault="009B5186" w:rsidP="00E961AC">
      <w:pPr>
        <w:spacing w:before="20" w:after="20" w:line="264" w:lineRule="auto"/>
        <w:rPr>
          <w:rFonts w:ascii="Times New Roman" w:hAnsi="Times New Roman" w:cs="Times New Roman"/>
          <w:noProof/>
          <w:sz w:val="24"/>
          <w:szCs w:val="24"/>
        </w:rPr>
      </w:pPr>
      <w:r w:rsidRPr="005928C9">
        <w:rPr>
          <w:rFonts w:ascii="Times New Roman" w:hAnsi="Times New Roman" w:cs="Times New Roman"/>
          <w:b/>
          <w:sz w:val="24"/>
          <w:szCs w:val="24"/>
        </w:rPr>
        <w:t>Câu 4.</w:t>
      </w:r>
      <w:r w:rsidR="00E961AC" w:rsidRPr="005928C9">
        <w:rPr>
          <w:rFonts w:ascii="Times New Roman" w:hAnsi="Times New Roman" w:cs="Times New Roman"/>
          <w:b/>
          <w:sz w:val="24"/>
          <w:szCs w:val="24"/>
        </w:rPr>
        <w:t xml:space="preserve"> </w:t>
      </w:r>
      <w:r w:rsidR="00E961AC" w:rsidRPr="005928C9">
        <w:rPr>
          <w:rFonts w:ascii="Times New Roman" w:eastAsia="Times New Roman" w:hAnsi="Times New Roman" w:cs="Times New Roman"/>
          <w:noProof/>
          <w:sz w:val="24"/>
          <w:szCs w:val="24"/>
        </w:rPr>
        <w:t xml:space="preserve">Kim tự tháp Kheops ở Ai Cập được xây dựng vào khoảng 2560 TCN với đáy là một hình vuông có cạnh là </w:t>
      </w:r>
      <w:r w:rsidR="00E961AC" w:rsidRPr="005928C9">
        <w:rPr>
          <w:rFonts w:ascii="Times New Roman" w:eastAsia="Palatino Linotype" w:hAnsi="Times New Roman" w:cs="Times New Roman"/>
          <w:noProof/>
          <w:position w:val="-10"/>
          <w:sz w:val="24"/>
          <w:szCs w:val="24"/>
        </w:rPr>
        <w:object w:dxaOrig="960" w:dyaOrig="320" w14:anchorId="51E48A76">
          <v:shape id="_x0000_i1143" type="#_x0000_t75" style="width:47.8pt;height:16.35pt" o:ole="">
            <v:imagedata r:id="rId248" o:title=""/>
          </v:shape>
          <o:OLEObject Type="Embed" ProgID="Equation.DSMT4" ShapeID="_x0000_i1143" DrawAspect="Content" ObjectID="_1802635829" r:id="rId249"/>
        </w:object>
      </w:r>
      <w:r w:rsidR="00E961AC" w:rsidRPr="005928C9">
        <w:rPr>
          <w:rFonts w:ascii="Times New Roman" w:eastAsia="Times New Roman" w:hAnsi="Times New Roman" w:cs="Times New Roman"/>
          <w:noProof/>
          <w:sz w:val="24"/>
          <w:szCs w:val="24"/>
        </w:rPr>
        <w:t xml:space="preserve">, các cạnh bên của kim tự tháp bằng nhau và dài khoảng </w:t>
      </w:r>
      <w:r w:rsidR="00E961AC" w:rsidRPr="005928C9">
        <w:rPr>
          <w:rFonts w:ascii="Times New Roman" w:eastAsia="Palatino Linotype" w:hAnsi="Times New Roman" w:cs="Times New Roman"/>
          <w:noProof/>
          <w:position w:val="-10"/>
          <w:sz w:val="24"/>
          <w:szCs w:val="24"/>
        </w:rPr>
        <w:object w:dxaOrig="960" w:dyaOrig="320" w14:anchorId="47A0C4B5">
          <v:shape id="_x0000_i1144" type="#_x0000_t75" style="width:47.8pt;height:16.35pt" o:ole="">
            <v:imagedata r:id="rId250" o:title=""/>
          </v:shape>
          <o:OLEObject Type="Embed" ProgID="Equation.DSMT4" ShapeID="_x0000_i1144" DrawAspect="Content" ObjectID="_1802635830" r:id="rId251"/>
        </w:object>
      </w:r>
      <w:r w:rsidR="00E961AC" w:rsidRPr="005928C9">
        <w:rPr>
          <w:rFonts w:ascii="Times New Roman" w:eastAsia="Palatino Linotype" w:hAnsi="Times New Roman" w:cs="Times New Roman"/>
          <w:noProof/>
          <w:sz w:val="24"/>
          <w:szCs w:val="24"/>
        </w:rPr>
        <w:t xml:space="preserve"> </w:t>
      </w:r>
      <w:r w:rsidR="00E961AC" w:rsidRPr="005928C9">
        <w:rPr>
          <w:rFonts w:ascii="Times New Roman" w:eastAsia="Times New Roman" w:hAnsi="Times New Roman" w:cs="Times New Roman"/>
          <w:noProof/>
          <w:sz w:val="24"/>
          <w:szCs w:val="24"/>
        </w:rPr>
        <w:t xml:space="preserve">(tham khảo hình vẽ). </w:t>
      </w:r>
    </w:p>
    <w:p w14:paraId="694DAF7E" w14:textId="782F1D33" w:rsidR="00E961AC" w:rsidRPr="005928C9" w:rsidRDefault="00E961AC" w:rsidP="00350571">
      <w:pPr>
        <w:spacing w:before="20" w:after="20" w:line="264" w:lineRule="auto"/>
        <w:ind w:left="993" w:hanging="993"/>
        <w:jc w:val="center"/>
        <w:rPr>
          <w:rFonts w:ascii="Times New Roman" w:eastAsia="Times New Roman" w:hAnsi="Times New Roman" w:cs="Times New Roman"/>
          <w:noProof/>
          <w:sz w:val="24"/>
          <w:szCs w:val="24"/>
        </w:rPr>
      </w:pPr>
      <w:r w:rsidRPr="005928C9">
        <w:rPr>
          <w:rFonts w:ascii="Times New Roman" w:eastAsia="Palatino Linotype" w:hAnsi="Times New Roman" w:cs="Times New Roman"/>
          <w:noProof/>
          <w:sz w:val="24"/>
          <w:szCs w:val="24"/>
        </w:rPr>
        <w:drawing>
          <wp:inline distT="0" distB="0" distL="0" distR="0" wp14:anchorId="76603984" wp14:editId="648B6D92">
            <wp:extent cx="4289617" cy="2558784"/>
            <wp:effectExtent l="0" t="0" r="0" b="0"/>
            <wp:docPr id="1082437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37186" name="Picture 1"/>
                    <pic:cNvPicPr>
                      <a:picLocks noChangeAspect="1"/>
                    </pic:cNvPicPr>
                  </pic:nvPicPr>
                  <pic:blipFill rotWithShape="1">
                    <a:blip r:embed="rId252">
                      <a:extLst>
                        <a:ext uri="{28A0092B-C50C-407E-A947-70E740481C1C}">
                          <a14:useLocalDpi xmlns:a14="http://schemas.microsoft.com/office/drawing/2010/main" val="0"/>
                        </a:ext>
                      </a:extLst>
                    </a:blip>
                    <a:srcRect l="7974" t="41434" r="12174" b="8007"/>
                    <a:stretch/>
                  </pic:blipFill>
                  <pic:spPr bwMode="auto">
                    <a:xfrm>
                      <a:off x="0" y="0"/>
                      <a:ext cx="4307836" cy="2569652"/>
                    </a:xfrm>
                    <a:prstGeom prst="rect">
                      <a:avLst/>
                    </a:prstGeom>
                    <a:ln>
                      <a:noFill/>
                    </a:ln>
                    <a:extLst>
                      <a:ext uri="{53640926-AAD7-44D8-BBD7-CCE9431645EC}">
                        <a14:shadowObscured xmlns:a14="http://schemas.microsoft.com/office/drawing/2010/main"/>
                      </a:ext>
                    </a:extLst>
                  </pic:spPr>
                </pic:pic>
              </a:graphicData>
            </a:graphic>
          </wp:inline>
        </w:drawing>
      </w:r>
    </w:p>
    <w:p w14:paraId="60ECD070" w14:textId="5FE90F94" w:rsidR="009B5186" w:rsidRPr="005928C9" w:rsidRDefault="00E961AC" w:rsidP="00350571">
      <w:pPr>
        <w:spacing w:before="20" w:after="20" w:line="264" w:lineRule="auto"/>
        <w:rPr>
          <w:rFonts w:ascii="Times New Roman" w:eastAsia="Palatino Linotype" w:hAnsi="Times New Roman" w:cs="Times New Roman"/>
          <w:noProof/>
          <w:sz w:val="24"/>
          <w:szCs w:val="24"/>
        </w:rPr>
      </w:pPr>
      <w:r w:rsidRPr="005928C9">
        <w:rPr>
          <w:rFonts w:ascii="Times New Roman" w:eastAsia="Palatino Linotype" w:hAnsi="Times New Roman" w:cs="Times New Roman"/>
          <w:noProof/>
          <w:sz w:val="24"/>
          <w:szCs w:val="24"/>
        </w:rPr>
        <w:t>Vì lí do trùng tu lại kim tự tháp người ta lắp một cây cột sắt (coi như đường thẳng) đi qua trung điểm của một cạnh đáy và một cạnh bên của cùng một mặt bên của kim tự tháp. Đồng thời để đảm bảo an toàn cho công nhân người ta cần tính được khoảng cách  giữa cây cột sắt và một cạnh đáy nằm trên mặt bên liền kề với mặt bên chứa cột sắt của kim tự tháp. Khoảng cách đó gần bằng bao nhiêu mét? ( Kết quả lấy đến phần mười)</w:t>
      </w:r>
    </w:p>
    <w:p w14:paraId="0B079CC7" w14:textId="77777777" w:rsidR="00086548" w:rsidRPr="005928C9" w:rsidRDefault="00086548" w:rsidP="00350571">
      <w:pPr>
        <w:spacing w:before="20" w:after="20" w:line="264" w:lineRule="auto"/>
        <w:rPr>
          <w:rFonts w:ascii="Times New Roman" w:eastAsia="Times New Roman" w:hAnsi="Times New Roman" w:cs="Times New Roman"/>
          <w:noProof/>
          <w:sz w:val="24"/>
          <w:szCs w:val="24"/>
        </w:rPr>
      </w:pPr>
    </w:p>
    <w:p w14:paraId="49308ACD" w14:textId="7B8CC9E9" w:rsidR="00DE3514" w:rsidRPr="005928C9" w:rsidRDefault="00DE3514" w:rsidP="00DE3514">
      <w:pPr>
        <w:rPr>
          <w:rFonts w:ascii="Times New Roman" w:hAnsi="Times New Roman" w:cs="Times New Roman"/>
          <w:b/>
          <w:bCs/>
          <w:sz w:val="24"/>
          <w:szCs w:val="24"/>
        </w:rPr>
      </w:pPr>
      <w:r w:rsidRPr="005928C9">
        <w:rPr>
          <w:rFonts w:ascii="Times New Roman" w:hAnsi="Times New Roman" w:cs="Times New Roman"/>
          <w:b/>
          <w:bCs/>
          <w:sz w:val="24"/>
          <w:szCs w:val="24"/>
        </w:rPr>
        <w:t>PHẦN IV: TỰ LUẬN</w:t>
      </w:r>
    </w:p>
    <w:p w14:paraId="632AD71E" w14:textId="3B992C84" w:rsidR="009B5186" w:rsidRPr="005928C9" w:rsidRDefault="009B5186" w:rsidP="00DE3514">
      <w:pPr>
        <w:rPr>
          <w:rFonts w:ascii="Times New Roman" w:hAnsi="Times New Roman" w:cs="Times New Roman"/>
          <w:b/>
          <w:sz w:val="24"/>
          <w:szCs w:val="24"/>
        </w:rPr>
      </w:pPr>
      <w:r w:rsidRPr="005928C9">
        <w:rPr>
          <w:rFonts w:ascii="Times New Roman" w:hAnsi="Times New Roman" w:cs="Times New Roman"/>
          <w:b/>
          <w:sz w:val="24"/>
          <w:szCs w:val="24"/>
        </w:rPr>
        <w:t>Câu 1.</w:t>
      </w:r>
      <w:r w:rsidR="007E5917" w:rsidRPr="005928C9">
        <w:rPr>
          <w:rFonts w:ascii="Times New Roman" w:hAnsi="Times New Roman" w:cs="Times New Roman"/>
          <w:b/>
          <w:sz w:val="24"/>
          <w:szCs w:val="24"/>
        </w:rPr>
        <w:t xml:space="preserve"> </w:t>
      </w:r>
      <w:r w:rsidR="00350571" w:rsidRPr="005928C9">
        <w:rPr>
          <w:rFonts w:ascii="Times New Roman" w:hAnsi="Times New Roman" w:cs="Times New Roman"/>
          <w:noProof/>
          <w:sz w:val="24"/>
          <w:szCs w:val="24"/>
        </w:rPr>
        <w:t xml:space="preserve">Anh Minh là chủ khách sạn </w:t>
      </w:r>
      <w:r w:rsidR="00350571" w:rsidRPr="005928C9">
        <w:rPr>
          <w:rFonts w:ascii="Times New Roman" w:hAnsi="Times New Roman" w:cs="Times New Roman"/>
          <w:b/>
          <w:bCs/>
          <w:noProof/>
          <w:sz w:val="24"/>
          <w:szCs w:val="24"/>
        </w:rPr>
        <w:t>NGƯỜI YÊU MỚI</w:t>
      </w:r>
      <w:r w:rsidR="00350571" w:rsidRPr="005928C9">
        <w:rPr>
          <w:rFonts w:ascii="Times New Roman" w:hAnsi="Times New Roman" w:cs="Times New Roman"/>
          <w:noProof/>
          <w:sz w:val="24"/>
          <w:szCs w:val="24"/>
        </w:rPr>
        <w:t xml:space="preserve"> dự định nâng cấp dịch vụ khách hàng với số tiền </w:t>
      </w:r>
      <w:r w:rsidR="00350571" w:rsidRPr="005928C9">
        <w:rPr>
          <w:rFonts w:ascii="Times New Roman" w:hAnsi="Times New Roman" w:cs="Times New Roman"/>
          <w:noProof/>
          <w:position w:val="-6"/>
          <w:sz w:val="24"/>
          <w:szCs w:val="24"/>
        </w:rPr>
        <w:object w:dxaOrig="540" w:dyaOrig="279" w14:anchorId="418306F7">
          <v:shape id="_x0000_i1145" type="#_x0000_t75" style="width:27.25pt;height:14.5pt" o:ole="">
            <v:imagedata r:id="rId253" o:title=""/>
          </v:shape>
          <o:OLEObject Type="Embed" ProgID="Equation.DSMT4" ShapeID="_x0000_i1145" DrawAspect="Content" ObjectID="_1802635831" r:id="rId254"/>
        </w:object>
      </w:r>
      <w:r w:rsidR="00350571" w:rsidRPr="005928C9">
        <w:rPr>
          <w:rFonts w:ascii="Times New Roman" w:hAnsi="Times New Roman" w:cs="Times New Roman"/>
          <w:noProof/>
          <w:sz w:val="24"/>
          <w:szCs w:val="24"/>
        </w:rPr>
        <w:t>triệu đồng. Hiện Anh ấy đã có</w:t>
      </w:r>
      <w:r w:rsidR="00350571" w:rsidRPr="005928C9">
        <w:rPr>
          <w:rFonts w:ascii="Times New Roman" w:hAnsi="Times New Roman" w:cs="Times New Roman"/>
          <w:noProof/>
          <w:position w:val="-6"/>
          <w:sz w:val="24"/>
          <w:szCs w:val="24"/>
        </w:rPr>
        <w:object w:dxaOrig="440" w:dyaOrig="279" w14:anchorId="5AAF111D">
          <v:shape id="_x0000_i1146" type="#_x0000_t75" style="width:21.8pt;height:14.5pt" o:ole="">
            <v:imagedata r:id="rId255" o:title=""/>
          </v:shape>
          <o:OLEObject Type="Embed" ProgID="Equation.DSMT4" ShapeID="_x0000_i1146" DrawAspect="Content" ObjectID="_1802635832" r:id="rId256"/>
        </w:object>
      </w:r>
      <w:r w:rsidR="00350571" w:rsidRPr="005928C9">
        <w:rPr>
          <w:rFonts w:ascii="Times New Roman" w:hAnsi="Times New Roman" w:cs="Times New Roman"/>
          <w:noProof/>
          <w:sz w:val="24"/>
          <w:szCs w:val="24"/>
        </w:rPr>
        <w:t xml:space="preserve">triệu đồng . Anh quyết định vay ngân hàng số tiền còn thiếu với lãi </w:t>
      </w:r>
      <w:r w:rsidR="00350571" w:rsidRPr="005928C9">
        <w:rPr>
          <w:rFonts w:ascii="Times New Roman" w:hAnsi="Times New Roman" w:cs="Times New Roman"/>
          <w:noProof/>
          <w:sz w:val="24"/>
          <w:szCs w:val="24"/>
        </w:rPr>
        <w:lastRenderedPageBreak/>
        <w:t xml:space="preserve">suất </w:t>
      </w:r>
      <w:r w:rsidR="00350571" w:rsidRPr="005928C9">
        <w:rPr>
          <w:rFonts w:ascii="Times New Roman" w:hAnsi="Times New Roman" w:cs="Times New Roman"/>
          <w:noProof/>
          <w:position w:val="-6"/>
          <w:sz w:val="24"/>
          <w:szCs w:val="24"/>
        </w:rPr>
        <w:object w:dxaOrig="499" w:dyaOrig="279" w14:anchorId="09307688">
          <v:shape id="_x0000_i1147" type="#_x0000_t75" style="width:24.8pt;height:14.5pt" o:ole="">
            <v:imagedata r:id="rId257" o:title=""/>
          </v:shape>
          <o:OLEObject Type="Embed" ProgID="Equation.DSMT4" ShapeID="_x0000_i1147" DrawAspect="Content" ObjectID="_1802635833" r:id="rId258"/>
        </w:object>
      </w:r>
      <w:r w:rsidR="00350571" w:rsidRPr="005928C9">
        <w:rPr>
          <w:rFonts w:ascii="Times New Roman" w:hAnsi="Times New Roman" w:cs="Times New Roman"/>
          <w:noProof/>
          <w:sz w:val="24"/>
          <w:szCs w:val="24"/>
        </w:rPr>
        <w:t xml:space="preserve">năm và Anh đặt ra kế hoạch hoàn nợ cho ngân hàng theo cách: Sau đúng một tháng kể từ ngày vay, Anh bắt đầu hoàn nợ, hai lần hoàn nợ liên tiếp cách nhau đúng một tháng, số tiền hoàn nợ ở mỗi lần là như nhau và bằng </w:t>
      </w:r>
      <w:r w:rsidR="00350571" w:rsidRPr="005928C9">
        <w:rPr>
          <w:rFonts w:ascii="Times New Roman" w:hAnsi="Times New Roman" w:cs="Times New Roman"/>
          <w:noProof/>
          <w:position w:val="-6"/>
          <w:sz w:val="24"/>
          <w:szCs w:val="24"/>
        </w:rPr>
        <w:object w:dxaOrig="320" w:dyaOrig="279" w14:anchorId="233FEF96">
          <v:shape id="_x0000_i1148" type="#_x0000_t75" style="width:16.35pt;height:14.5pt" o:ole="">
            <v:imagedata r:id="rId259" o:title=""/>
          </v:shape>
          <o:OLEObject Type="Embed" ProgID="Equation.DSMT4" ShapeID="_x0000_i1148" DrawAspect="Content" ObjectID="_1802635834" r:id="rId260"/>
        </w:object>
      </w:r>
      <w:r w:rsidR="00350571" w:rsidRPr="005928C9">
        <w:rPr>
          <w:rFonts w:ascii="Times New Roman" w:hAnsi="Times New Roman" w:cs="Times New Roman"/>
          <w:noProof/>
          <w:sz w:val="24"/>
          <w:szCs w:val="24"/>
        </w:rPr>
        <w:t>triệu. Hỏi anh ấy cần mấy tháng để trả hết nợ?</w:t>
      </w:r>
    </w:p>
    <w:p w14:paraId="5B2779D1" w14:textId="6C3403A6" w:rsidR="009B5186" w:rsidRPr="005928C9" w:rsidRDefault="009B5186" w:rsidP="00DE3514">
      <w:pPr>
        <w:rPr>
          <w:rFonts w:ascii="Times New Roman" w:hAnsi="Times New Roman" w:cs="Times New Roman"/>
          <w:noProof/>
          <w:sz w:val="24"/>
          <w:szCs w:val="24"/>
        </w:rPr>
      </w:pPr>
      <w:r w:rsidRPr="005928C9">
        <w:rPr>
          <w:rFonts w:ascii="Times New Roman" w:hAnsi="Times New Roman" w:cs="Times New Roman"/>
          <w:b/>
          <w:sz w:val="24"/>
          <w:szCs w:val="24"/>
        </w:rPr>
        <w:t>Câu 2.</w:t>
      </w:r>
      <w:r w:rsidR="00350571" w:rsidRPr="005928C9">
        <w:rPr>
          <w:rFonts w:ascii="Times New Roman" w:hAnsi="Times New Roman" w:cs="Times New Roman"/>
          <w:bCs/>
          <w:sz w:val="24"/>
          <w:szCs w:val="24"/>
        </w:rPr>
        <w:t xml:space="preserve"> Cho hình </w:t>
      </w:r>
      <w:r w:rsidR="00A93DFE" w:rsidRPr="005928C9">
        <w:rPr>
          <w:rFonts w:ascii="Times New Roman" w:hAnsi="Times New Roman" w:cs="Times New Roman"/>
          <w:bCs/>
          <w:sz w:val="24"/>
          <w:szCs w:val="24"/>
        </w:rPr>
        <w:t>chóp</w:t>
      </w:r>
      <w:r w:rsidR="00350571" w:rsidRPr="005928C9">
        <w:rPr>
          <w:rFonts w:ascii="Times New Roman" w:hAnsi="Times New Roman" w:cs="Times New Roman"/>
          <w:b/>
          <w:sz w:val="24"/>
          <w:szCs w:val="24"/>
        </w:rPr>
        <w:t xml:space="preserve"> </w:t>
      </w:r>
      <w:r w:rsidR="00A93DFE" w:rsidRPr="005928C9">
        <w:rPr>
          <w:rFonts w:ascii="Times New Roman" w:hAnsi="Times New Roman" w:cs="Times New Roman"/>
          <w:noProof/>
          <w:position w:val="-6"/>
          <w:sz w:val="24"/>
          <w:szCs w:val="24"/>
        </w:rPr>
        <w:object w:dxaOrig="740" w:dyaOrig="260" w14:anchorId="12DC0269">
          <v:shape id="_x0000_i1149" type="#_x0000_t75" style="width:36.9pt;height:13.3pt" o:ole="">
            <v:imagedata r:id="rId261" o:title=""/>
          </v:shape>
          <o:OLEObject Type="Embed" ProgID="Equation.DSMT4" ShapeID="_x0000_i1149" DrawAspect="Content" ObjectID="_1802635835" r:id="rId262"/>
        </w:object>
      </w:r>
      <w:r w:rsidR="00350571" w:rsidRPr="005928C9">
        <w:rPr>
          <w:rFonts w:ascii="Times New Roman" w:hAnsi="Times New Roman" w:cs="Times New Roman"/>
          <w:noProof/>
          <w:sz w:val="24"/>
          <w:szCs w:val="24"/>
        </w:rPr>
        <w:t xml:space="preserve">. </w:t>
      </w:r>
      <w:r w:rsidR="00A93DFE" w:rsidRPr="005928C9">
        <w:rPr>
          <w:rFonts w:ascii="Times New Roman" w:hAnsi="Times New Roman" w:cs="Times New Roman"/>
          <w:noProof/>
          <w:sz w:val="24"/>
          <w:szCs w:val="24"/>
        </w:rPr>
        <w:t xml:space="preserve">Có </w:t>
      </w:r>
      <w:r w:rsidR="00A93DFE" w:rsidRPr="005928C9">
        <w:rPr>
          <w:noProof/>
          <w:position w:val="-16"/>
        </w:rPr>
        <w:object w:dxaOrig="2260" w:dyaOrig="440" w14:anchorId="2198DE45">
          <v:shape id="_x0000_i1150" type="#_x0000_t75" style="width:113.15pt;height:21.8pt" o:ole="">
            <v:imagedata r:id="rId263" o:title=""/>
          </v:shape>
          <o:OLEObject Type="Embed" ProgID="Equation.DSMT4" ShapeID="_x0000_i1150" DrawAspect="Content" ObjectID="_1802635836" r:id="rId264"/>
        </w:object>
      </w:r>
      <w:r w:rsidR="00A93DFE" w:rsidRPr="005928C9">
        <w:rPr>
          <w:noProof/>
        </w:rPr>
        <w:t xml:space="preserve">. </w:t>
      </w:r>
      <w:r w:rsidR="00350571" w:rsidRPr="005928C9">
        <w:rPr>
          <w:rFonts w:ascii="Times New Roman" w:hAnsi="Times New Roman" w:cs="Times New Roman"/>
          <w:noProof/>
          <w:sz w:val="24"/>
          <w:szCs w:val="24"/>
        </w:rPr>
        <w:t xml:space="preserve">Gọi  </w:t>
      </w:r>
      <w:r w:rsidR="00350571" w:rsidRPr="005928C9">
        <w:rPr>
          <w:rFonts w:ascii="Times New Roman" w:hAnsi="Times New Roman" w:cs="Times New Roman"/>
          <w:noProof/>
          <w:position w:val="-4"/>
          <w:sz w:val="24"/>
          <w:szCs w:val="24"/>
        </w:rPr>
        <w:object w:dxaOrig="300" w:dyaOrig="240" w14:anchorId="1D552234">
          <v:shape id="_x0000_i1151" type="#_x0000_t75" style="width:15.15pt;height:12.1pt" o:ole="">
            <v:imagedata r:id="rId265" o:title=""/>
          </v:shape>
          <o:OLEObject Type="Embed" ProgID="Equation.DSMT4" ShapeID="_x0000_i1151" DrawAspect="Content" ObjectID="_1802635837" r:id="rId266"/>
        </w:object>
      </w:r>
      <w:r w:rsidR="00350571" w:rsidRPr="005928C9">
        <w:rPr>
          <w:rFonts w:ascii="Times New Roman" w:hAnsi="Times New Roman" w:cs="Times New Roman"/>
          <w:noProof/>
          <w:sz w:val="24"/>
          <w:szCs w:val="24"/>
        </w:rPr>
        <w:t xml:space="preserve"> là trung điểm của </w:t>
      </w:r>
      <w:r w:rsidR="00350571" w:rsidRPr="005928C9">
        <w:rPr>
          <w:rFonts w:ascii="Times New Roman" w:hAnsi="Times New Roman" w:cs="Times New Roman"/>
          <w:noProof/>
          <w:position w:val="-6"/>
          <w:sz w:val="24"/>
          <w:szCs w:val="24"/>
        </w:rPr>
        <w:object w:dxaOrig="400" w:dyaOrig="260" w14:anchorId="660DF73C">
          <v:shape id="_x0000_i1152" type="#_x0000_t75" style="width:20.55pt;height:12.7pt" o:ole="">
            <v:imagedata r:id="rId267" o:title=""/>
          </v:shape>
          <o:OLEObject Type="Embed" ProgID="Equation.DSMT4" ShapeID="_x0000_i1152" DrawAspect="Content" ObjectID="_1802635838" r:id="rId268"/>
        </w:object>
      </w:r>
      <w:r w:rsidR="00350571" w:rsidRPr="005928C9">
        <w:rPr>
          <w:rFonts w:ascii="Times New Roman" w:hAnsi="Times New Roman" w:cs="Times New Roman"/>
          <w:noProof/>
          <w:sz w:val="24"/>
          <w:szCs w:val="24"/>
        </w:rPr>
        <w:t xml:space="preserve">. </w:t>
      </w:r>
      <w:r w:rsidR="00A93DFE" w:rsidRPr="005928C9">
        <w:rPr>
          <w:rFonts w:ascii="Times New Roman" w:hAnsi="Times New Roman" w:cs="Times New Roman"/>
          <w:noProof/>
          <w:sz w:val="24"/>
          <w:szCs w:val="24"/>
        </w:rPr>
        <w:t>C</w:t>
      </w:r>
      <w:r w:rsidR="00350571" w:rsidRPr="005928C9">
        <w:rPr>
          <w:rFonts w:ascii="Times New Roman" w:hAnsi="Times New Roman" w:cs="Times New Roman"/>
          <w:noProof/>
          <w:sz w:val="24"/>
          <w:szCs w:val="24"/>
        </w:rPr>
        <w:t>hứng minh rằng</w:t>
      </w:r>
      <w:r w:rsidR="00A93DFE" w:rsidRPr="005928C9">
        <w:rPr>
          <w:rFonts w:ascii="Times New Roman" w:hAnsi="Times New Roman" w:cs="Times New Roman"/>
          <w:noProof/>
          <w:position w:val="-16"/>
          <w:sz w:val="24"/>
          <w:szCs w:val="24"/>
        </w:rPr>
        <w:object w:dxaOrig="1600" w:dyaOrig="440" w14:anchorId="6CE53FA1">
          <v:shape id="_x0000_i1153" type="#_x0000_t75" style="width:80.45pt;height:21.8pt" o:ole="">
            <v:imagedata r:id="rId269" o:title=""/>
          </v:shape>
          <o:OLEObject Type="Embed" ProgID="Equation.DSMT4" ShapeID="_x0000_i1153" DrawAspect="Content" ObjectID="_1802635839" r:id="rId270"/>
        </w:object>
      </w:r>
      <w:r w:rsidR="00350571" w:rsidRPr="005928C9">
        <w:rPr>
          <w:rFonts w:ascii="Times New Roman" w:hAnsi="Times New Roman" w:cs="Times New Roman"/>
          <w:noProof/>
          <w:sz w:val="24"/>
          <w:szCs w:val="24"/>
        </w:rPr>
        <w:t xml:space="preserve">?  </w:t>
      </w:r>
    </w:p>
    <w:p w14:paraId="3D8C3A03" w14:textId="7DB822AC" w:rsidR="00DF497A" w:rsidRPr="005928C9" w:rsidRDefault="009B5186" w:rsidP="007E461E">
      <w:pPr>
        <w:tabs>
          <w:tab w:val="left" w:pos="2268"/>
        </w:tabs>
        <w:ind w:left="964" w:hanging="964"/>
        <w:rPr>
          <w:rFonts w:ascii="Times New Roman" w:hAnsi="Times New Roman" w:cs="Times New Roman"/>
        </w:rPr>
      </w:pPr>
      <w:r w:rsidRPr="005928C9">
        <w:rPr>
          <w:rFonts w:ascii="Times New Roman" w:hAnsi="Times New Roman" w:cs="Times New Roman"/>
          <w:b/>
          <w:sz w:val="24"/>
          <w:szCs w:val="24"/>
        </w:rPr>
        <w:t>Câu 3.</w:t>
      </w:r>
      <w:r w:rsidR="00350571" w:rsidRPr="005928C9">
        <w:rPr>
          <w:rFonts w:ascii="Times New Roman" w:eastAsia="Palatino Linotype" w:hAnsi="Times New Roman" w:cs="Times New Roman"/>
          <w:noProof/>
          <w:sz w:val="24"/>
          <w:szCs w:val="24"/>
        </w:rPr>
        <w:t xml:space="preserve"> </w:t>
      </w:r>
      <w:r w:rsidR="007E461E" w:rsidRPr="005928C9">
        <w:rPr>
          <w:rFonts w:ascii="Times New Roman" w:hAnsi="Times New Roman" w:cs="Times New Roman"/>
          <w:sz w:val="24"/>
          <w:szCs w:val="24"/>
        </w:rPr>
        <w:t>C</w:t>
      </w:r>
      <w:r w:rsidR="007E461E" w:rsidRPr="005928C9">
        <w:rPr>
          <w:rFonts w:ascii="Times New Roman" w:hAnsi="Times New Roman" w:cs="Times New Roman"/>
        </w:rPr>
        <w:t xml:space="preserve">ho hình </w:t>
      </w:r>
      <w:r w:rsidR="00D917FF" w:rsidRPr="005928C9">
        <w:rPr>
          <w:rFonts w:ascii="Times New Roman" w:hAnsi="Times New Roman" w:cs="Times New Roman"/>
        </w:rPr>
        <w:t>hộp</w:t>
      </w:r>
      <w:r w:rsidR="007E461E" w:rsidRPr="005928C9">
        <w:rPr>
          <w:rFonts w:ascii="Times New Roman" w:hAnsi="Times New Roman" w:cs="Times New Roman"/>
          <w:position w:val="-6"/>
        </w:rPr>
        <w:object w:dxaOrig="1800" w:dyaOrig="279" w14:anchorId="301F2759">
          <v:shape id="_x0000_i1154" type="#_x0000_t75" style="width:90.15pt;height:14.5pt" o:ole="">
            <v:imagedata r:id="rId271" o:title=""/>
          </v:shape>
          <o:OLEObject Type="Embed" ProgID="Equation.DSMT4" ShapeID="_x0000_i1154" DrawAspect="Content" ObjectID="_1802635840" r:id="rId272"/>
        </w:object>
      </w:r>
      <w:r w:rsidR="007E461E" w:rsidRPr="005928C9">
        <w:rPr>
          <w:rFonts w:ascii="Times New Roman" w:hAnsi="Times New Roman" w:cs="Times New Roman"/>
        </w:rPr>
        <w:t xml:space="preserve"> có đáy </w:t>
      </w:r>
      <w:r w:rsidR="007E461E" w:rsidRPr="005928C9">
        <w:rPr>
          <w:rFonts w:ascii="Times New Roman" w:hAnsi="Times New Roman" w:cs="Times New Roman"/>
          <w:position w:val="-6"/>
        </w:rPr>
        <w:object w:dxaOrig="720" w:dyaOrig="279" w14:anchorId="363557E0">
          <v:shape id="_x0000_i1155" type="#_x0000_t75" style="width:36.3pt;height:13.3pt" o:ole="">
            <v:imagedata r:id="rId273" o:title=""/>
          </v:shape>
          <o:OLEObject Type="Embed" ProgID="Equation.DSMT4" ShapeID="_x0000_i1155" DrawAspect="Content" ObjectID="_1802635841" r:id="rId274"/>
        </w:object>
      </w:r>
      <w:r w:rsidR="007E461E" w:rsidRPr="005928C9">
        <w:rPr>
          <w:rFonts w:ascii="Times New Roman" w:hAnsi="Times New Roman" w:cs="Times New Roman"/>
        </w:rPr>
        <w:t xml:space="preserve"> là hình bình hành và </w:t>
      </w:r>
      <w:r w:rsidR="00E8396A" w:rsidRPr="005928C9">
        <w:rPr>
          <w:rFonts w:ascii="Times New Roman" w:hAnsi="Times New Roman" w:cs="Times New Roman"/>
          <w:position w:val="-10"/>
        </w:rPr>
        <w:object w:dxaOrig="2299" w:dyaOrig="320" w14:anchorId="3778FE59">
          <v:shape id="_x0000_i1156" type="#_x0000_t75" style="width:112.55pt;height:15.75pt" o:ole="">
            <v:imagedata r:id="rId275" o:title=""/>
          </v:shape>
          <o:OLEObject Type="Embed" ProgID="Equation.DSMT4" ShapeID="_x0000_i1156" DrawAspect="Content" ObjectID="_1802635842" r:id="rId276"/>
        </w:object>
      </w:r>
      <w:r w:rsidR="007E461E" w:rsidRPr="005928C9">
        <w:rPr>
          <w:rFonts w:ascii="Times New Roman" w:hAnsi="Times New Roman" w:cs="Times New Roman"/>
        </w:rPr>
        <w:t xml:space="preserve"> </w:t>
      </w:r>
      <w:r w:rsidR="007E461E" w:rsidRPr="005928C9">
        <w:rPr>
          <w:rFonts w:ascii="Times New Roman" w:hAnsi="Times New Roman" w:cs="Times New Roman"/>
          <w:position w:val="-10"/>
        </w:rPr>
        <w:object w:dxaOrig="1219" w:dyaOrig="400" w14:anchorId="37C26B3B">
          <v:shape id="_x0000_i1157" type="#_x0000_t75" style="width:61.7pt;height:20.55pt" o:ole="">
            <v:imagedata r:id="rId277" o:title=""/>
          </v:shape>
          <o:OLEObject Type="Embed" ProgID="Equation.DSMT4" ShapeID="_x0000_i1157" DrawAspect="Content" ObjectID="_1802635843" r:id="rId278"/>
        </w:object>
      </w:r>
      <w:r w:rsidR="007E461E" w:rsidRPr="005928C9">
        <w:rPr>
          <w:rFonts w:ascii="Times New Roman" w:hAnsi="Times New Roman" w:cs="Times New Roman"/>
          <w:position w:val="-10"/>
        </w:rPr>
        <w:object w:dxaOrig="1240" w:dyaOrig="400" w14:anchorId="38989A8A">
          <v:shape id="_x0000_i1158" type="#_x0000_t75" style="width:61.7pt;height:20.55pt" o:ole="">
            <v:imagedata r:id="rId279" o:title=""/>
          </v:shape>
          <o:OLEObject Type="Embed" ProgID="Equation.DSMT4" ShapeID="_x0000_i1158" DrawAspect="Content" ObjectID="_1802635844" r:id="rId280"/>
        </w:object>
      </w:r>
      <w:r w:rsidR="007E461E" w:rsidRPr="005928C9">
        <w:rPr>
          <w:rFonts w:ascii="Times New Roman" w:hAnsi="Times New Roman" w:cs="Times New Roman"/>
          <w:position w:val="-6"/>
        </w:rPr>
        <w:object w:dxaOrig="1160" w:dyaOrig="360" w14:anchorId="516D6D62">
          <v:shape id="_x0000_i1159" type="#_x0000_t75" style="width:58.7pt;height:18.15pt" o:ole="">
            <v:imagedata r:id="rId281" o:title=""/>
          </v:shape>
          <o:OLEObject Type="Embed" ProgID="Equation.DSMT4" ShapeID="_x0000_i1159" DrawAspect="Content" ObjectID="_1802635845" r:id="rId282"/>
        </w:object>
      </w:r>
      <w:r w:rsidR="007E461E" w:rsidRPr="005928C9">
        <w:rPr>
          <w:rFonts w:ascii="Times New Roman" w:hAnsi="Times New Roman" w:cs="Times New Roman"/>
        </w:rPr>
        <w:t xml:space="preserve">. </w:t>
      </w:r>
    </w:p>
    <w:p w14:paraId="5A6D98FB" w14:textId="414D4DC1" w:rsidR="00DF497A" w:rsidRPr="005928C9" w:rsidRDefault="00DF497A" w:rsidP="00D917FF">
      <w:pPr>
        <w:tabs>
          <w:tab w:val="left" w:pos="2268"/>
        </w:tabs>
        <w:ind w:left="-74" w:firstLine="74"/>
        <w:rPr>
          <w:rFonts w:ascii="Times New Roman" w:hAnsi="Times New Roman" w:cs="Times New Roman"/>
          <w:sz w:val="24"/>
          <w:szCs w:val="24"/>
        </w:rPr>
      </w:pPr>
      <w:r w:rsidRPr="005928C9">
        <w:rPr>
          <w:rFonts w:ascii="Times New Roman" w:hAnsi="Times New Roman" w:cs="Times New Roman"/>
          <w:b/>
          <w:sz w:val="24"/>
          <w:szCs w:val="24"/>
        </w:rPr>
        <w:t xml:space="preserve">a) </w:t>
      </w:r>
      <w:r w:rsidR="00D917FF" w:rsidRPr="005928C9">
        <w:rPr>
          <w:rFonts w:ascii="Times New Roman" w:hAnsi="Times New Roman" w:cs="Times New Roman"/>
          <w:sz w:val="24"/>
          <w:szCs w:val="24"/>
        </w:rPr>
        <w:t xml:space="preserve">Tính độ dài đoạn thẳng </w:t>
      </w:r>
      <w:r w:rsidR="00D917FF" w:rsidRPr="005928C9">
        <w:rPr>
          <w:rFonts w:ascii="Times New Roman" w:hAnsi="Times New Roman" w:cs="Times New Roman"/>
          <w:position w:val="-4"/>
          <w:sz w:val="24"/>
          <w:szCs w:val="24"/>
        </w:rPr>
        <w:object w:dxaOrig="560" w:dyaOrig="260" w14:anchorId="63F18F3D">
          <v:shape id="_x0000_i1160" type="#_x0000_t75" style="width:29.05pt;height:13.3pt" o:ole="">
            <v:imagedata r:id="rId283" o:title=""/>
          </v:shape>
          <o:OLEObject Type="Embed" ProgID="Equation.DSMT4" ShapeID="_x0000_i1160" DrawAspect="Content" ObjectID="_1802635846" r:id="rId284"/>
        </w:object>
      </w:r>
      <w:r w:rsidR="00D917FF" w:rsidRPr="005928C9">
        <w:rPr>
          <w:rFonts w:ascii="Times New Roman" w:hAnsi="Times New Roman" w:cs="Times New Roman"/>
          <w:sz w:val="24"/>
          <w:szCs w:val="24"/>
        </w:rPr>
        <w:t>?</w:t>
      </w:r>
    </w:p>
    <w:p w14:paraId="60DD9BDC" w14:textId="213D13E6" w:rsidR="007E461E" w:rsidRPr="005928C9" w:rsidRDefault="00DF497A" w:rsidP="007E461E">
      <w:pPr>
        <w:tabs>
          <w:tab w:val="left" w:pos="2268"/>
        </w:tabs>
        <w:ind w:left="964" w:hanging="964"/>
        <w:rPr>
          <w:rFonts w:ascii="Times New Roman" w:hAnsi="Times New Roman" w:cs="Times New Roman"/>
          <w:sz w:val="24"/>
          <w:szCs w:val="24"/>
        </w:rPr>
      </w:pPr>
      <w:r w:rsidRPr="005928C9">
        <w:rPr>
          <w:rFonts w:ascii="Times New Roman" w:hAnsi="Times New Roman" w:cs="Times New Roman"/>
          <w:b/>
          <w:sz w:val="24"/>
          <w:szCs w:val="24"/>
        </w:rPr>
        <w:t xml:space="preserve">b) </w:t>
      </w:r>
      <w:r w:rsidR="007E461E" w:rsidRPr="005928C9">
        <w:rPr>
          <w:rFonts w:ascii="Times New Roman" w:hAnsi="Times New Roman" w:cs="Times New Roman"/>
        </w:rPr>
        <w:t xml:space="preserve">Tính khoảng cách </w:t>
      </w:r>
      <w:r w:rsidR="007E461E" w:rsidRPr="005928C9">
        <w:rPr>
          <w:rFonts w:ascii="Times New Roman" w:hAnsi="Times New Roman" w:cs="Times New Roman"/>
          <w:position w:val="-6"/>
        </w:rPr>
        <w:object w:dxaOrig="220" w:dyaOrig="279" w14:anchorId="6E0A2CDA">
          <v:shape id="_x0000_i1161" type="#_x0000_t75" style="width:10.3pt;height:13.3pt" o:ole="">
            <v:imagedata r:id="rId285" o:title=""/>
          </v:shape>
          <o:OLEObject Type="Embed" ProgID="Equation.DSMT4" ShapeID="_x0000_i1161" DrawAspect="Content" ObjectID="_1802635847" r:id="rId286"/>
        </w:object>
      </w:r>
      <w:r w:rsidR="007E461E" w:rsidRPr="005928C9">
        <w:rPr>
          <w:rFonts w:ascii="Times New Roman" w:hAnsi="Times New Roman" w:cs="Times New Roman"/>
        </w:rPr>
        <w:t xml:space="preserve"> giữa hai đường thẳng </w:t>
      </w:r>
      <w:r w:rsidR="007E461E" w:rsidRPr="005928C9">
        <w:rPr>
          <w:rFonts w:ascii="Times New Roman" w:hAnsi="Times New Roman" w:cs="Times New Roman"/>
          <w:position w:val="-4"/>
        </w:rPr>
        <w:object w:dxaOrig="400" w:dyaOrig="260" w14:anchorId="1767A8C0">
          <v:shape id="_x0000_i1162" type="#_x0000_t75" style="width:21.2pt;height:13.3pt" o:ole="">
            <v:imagedata r:id="rId287" o:title=""/>
          </v:shape>
          <o:OLEObject Type="Embed" ProgID="Equation.DSMT4" ShapeID="_x0000_i1162" DrawAspect="Content" ObjectID="_1802635848" r:id="rId288"/>
        </w:object>
      </w:r>
      <w:r w:rsidR="007E461E" w:rsidRPr="005928C9">
        <w:rPr>
          <w:rFonts w:ascii="Times New Roman" w:hAnsi="Times New Roman" w:cs="Times New Roman"/>
        </w:rPr>
        <w:t xml:space="preserve"> và </w:t>
      </w:r>
      <w:r w:rsidR="007E461E" w:rsidRPr="005928C9">
        <w:rPr>
          <w:rFonts w:ascii="Times New Roman" w:hAnsi="Times New Roman" w:cs="Times New Roman"/>
          <w:position w:val="-4"/>
        </w:rPr>
        <w:object w:dxaOrig="520" w:dyaOrig="260" w14:anchorId="7EC18378">
          <v:shape id="_x0000_i1163" type="#_x0000_t75" style="width:26.6pt;height:13.3pt" o:ole="">
            <v:imagedata r:id="rId289" o:title=""/>
          </v:shape>
          <o:OLEObject Type="Embed" ProgID="Equation.DSMT4" ShapeID="_x0000_i1163" DrawAspect="Content" ObjectID="_1802635849" r:id="rId290"/>
        </w:object>
      </w:r>
      <w:r w:rsidR="007E461E" w:rsidRPr="005928C9">
        <w:rPr>
          <w:rFonts w:ascii="Times New Roman" w:hAnsi="Times New Roman" w:cs="Times New Roman"/>
        </w:rPr>
        <w:t>?</w:t>
      </w:r>
    </w:p>
    <w:p w14:paraId="7FEAFBF4" w14:textId="30B13E22" w:rsidR="008F347D" w:rsidRPr="005928C9" w:rsidRDefault="009B5186" w:rsidP="004B1EBC">
      <w:pPr>
        <w:tabs>
          <w:tab w:val="left" w:pos="2268"/>
        </w:tabs>
        <w:jc w:val="center"/>
        <w:rPr>
          <w:rFonts w:ascii="Times New Roman" w:hAnsi="Times New Roman" w:cs="Times New Roman"/>
          <w:b/>
          <w:bCs/>
          <w:sz w:val="24"/>
          <w:szCs w:val="24"/>
        </w:rPr>
      </w:pPr>
      <w:r w:rsidRPr="005928C9">
        <w:rPr>
          <w:rFonts w:ascii="Times New Roman" w:hAnsi="Times New Roman" w:cs="Times New Roman"/>
          <w:b/>
          <w:sz w:val="24"/>
          <w:szCs w:val="24"/>
        </w:rPr>
        <w:t>……………………………..HẾT……………………………</w:t>
      </w:r>
    </w:p>
    <w:sectPr w:rsidR="008F347D" w:rsidRPr="005928C9" w:rsidSect="005928C9">
      <w:footerReference w:type="default" r:id="rId291"/>
      <w:pgSz w:w="11906" w:h="16838"/>
      <w:pgMar w:top="709" w:right="567" w:bottom="425" w:left="85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A2CF3" w14:textId="77777777" w:rsidR="00FD4ACB" w:rsidRDefault="00FD4ACB" w:rsidP="00350571">
      <w:pPr>
        <w:spacing w:after="0" w:line="240" w:lineRule="auto"/>
      </w:pPr>
      <w:r>
        <w:separator/>
      </w:r>
    </w:p>
  </w:endnote>
  <w:endnote w:type="continuationSeparator" w:id="0">
    <w:p w14:paraId="7880ECE0" w14:textId="77777777" w:rsidR="00FD4ACB" w:rsidRDefault="00FD4ACB" w:rsidP="00350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7196300"/>
      <w:docPartObj>
        <w:docPartGallery w:val="Page Numbers (Bottom of Page)"/>
        <w:docPartUnique/>
      </w:docPartObj>
    </w:sdtPr>
    <w:sdtEndPr>
      <w:rPr>
        <w:noProof/>
      </w:rPr>
    </w:sdtEndPr>
    <w:sdtContent>
      <w:p w14:paraId="2ADF0C69" w14:textId="7F39FB47" w:rsidR="00350571" w:rsidRDefault="00350571">
        <w:pPr>
          <w:pStyle w:val="Footer"/>
          <w:jc w:val="right"/>
        </w:pPr>
        <w:r>
          <w:t xml:space="preserve">Trang </w:t>
        </w:r>
        <w:r>
          <w:fldChar w:fldCharType="begin"/>
        </w:r>
        <w:r>
          <w:instrText xml:space="preserve"> PAGE   \* MERGEFORMAT </w:instrText>
        </w:r>
        <w:r>
          <w:fldChar w:fldCharType="separate"/>
        </w:r>
        <w:r>
          <w:rPr>
            <w:noProof/>
          </w:rPr>
          <w:t>2</w:t>
        </w:r>
        <w:r>
          <w:rPr>
            <w:noProof/>
          </w:rPr>
          <w:fldChar w:fldCharType="end"/>
        </w:r>
      </w:p>
    </w:sdtContent>
  </w:sdt>
  <w:p w14:paraId="250F69A6" w14:textId="77777777" w:rsidR="00350571" w:rsidRDefault="00350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46DB" w14:textId="77777777" w:rsidR="00FD4ACB" w:rsidRDefault="00FD4ACB" w:rsidP="00350571">
      <w:pPr>
        <w:spacing w:after="0" w:line="240" w:lineRule="auto"/>
      </w:pPr>
      <w:r>
        <w:separator/>
      </w:r>
    </w:p>
  </w:footnote>
  <w:footnote w:type="continuationSeparator" w:id="0">
    <w:p w14:paraId="2E53570B" w14:textId="77777777" w:rsidR="00FD4ACB" w:rsidRDefault="00FD4ACB" w:rsidP="00350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6548"/>
    <w:rsid w:val="000D0B07"/>
    <w:rsid w:val="00103C69"/>
    <w:rsid w:val="0015074B"/>
    <w:rsid w:val="00152C96"/>
    <w:rsid w:val="001805CD"/>
    <w:rsid w:val="00194ED8"/>
    <w:rsid w:val="001E3531"/>
    <w:rsid w:val="002278B8"/>
    <w:rsid w:val="002320AA"/>
    <w:rsid w:val="00240E3A"/>
    <w:rsid w:val="002947FC"/>
    <w:rsid w:val="0029639D"/>
    <w:rsid w:val="002F0B36"/>
    <w:rsid w:val="00326F90"/>
    <w:rsid w:val="00350571"/>
    <w:rsid w:val="003C7690"/>
    <w:rsid w:val="00417123"/>
    <w:rsid w:val="004B1EBC"/>
    <w:rsid w:val="004D40A5"/>
    <w:rsid w:val="005321B9"/>
    <w:rsid w:val="0058084F"/>
    <w:rsid w:val="00580C77"/>
    <w:rsid w:val="005928C9"/>
    <w:rsid w:val="005E335D"/>
    <w:rsid w:val="00692C38"/>
    <w:rsid w:val="006D4FF8"/>
    <w:rsid w:val="006D5D84"/>
    <w:rsid w:val="006F1CD8"/>
    <w:rsid w:val="006F44AA"/>
    <w:rsid w:val="0070719C"/>
    <w:rsid w:val="00783DDF"/>
    <w:rsid w:val="00793B7F"/>
    <w:rsid w:val="007A22E4"/>
    <w:rsid w:val="007E461E"/>
    <w:rsid w:val="007E5917"/>
    <w:rsid w:val="008274C3"/>
    <w:rsid w:val="00840503"/>
    <w:rsid w:val="00892251"/>
    <w:rsid w:val="00897B82"/>
    <w:rsid w:val="008B1217"/>
    <w:rsid w:val="008B42C8"/>
    <w:rsid w:val="008E0BF5"/>
    <w:rsid w:val="008E3CE7"/>
    <w:rsid w:val="008F347D"/>
    <w:rsid w:val="008F6E72"/>
    <w:rsid w:val="00903554"/>
    <w:rsid w:val="00905827"/>
    <w:rsid w:val="00943862"/>
    <w:rsid w:val="009559EB"/>
    <w:rsid w:val="0097021B"/>
    <w:rsid w:val="009B5186"/>
    <w:rsid w:val="00A02F18"/>
    <w:rsid w:val="00A41E39"/>
    <w:rsid w:val="00A56412"/>
    <w:rsid w:val="00A66029"/>
    <w:rsid w:val="00A93DFE"/>
    <w:rsid w:val="00AA1D8D"/>
    <w:rsid w:val="00B47730"/>
    <w:rsid w:val="00BE2CA8"/>
    <w:rsid w:val="00C0215B"/>
    <w:rsid w:val="00C06469"/>
    <w:rsid w:val="00C273B7"/>
    <w:rsid w:val="00C97127"/>
    <w:rsid w:val="00CA4DD4"/>
    <w:rsid w:val="00CA772A"/>
    <w:rsid w:val="00CB0664"/>
    <w:rsid w:val="00CB5539"/>
    <w:rsid w:val="00CE4EFB"/>
    <w:rsid w:val="00CF78B3"/>
    <w:rsid w:val="00CF7937"/>
    <w:rsid w:val="00D07BA3"/>
    <w:rsid w:val="00D148D1"/>
    <w:rsid w:val="00D346A8"/>
    <w:rsid w:val="00D3595D"/>
    <w:rsid w:val="00D917FF"/>
    <w:rsid w:val="00DE3514"/>
    <w:rsid w:val="00DF497A"/>
    <w:rsid w:val="00E70B8C"/>
    <w:rsid w:val="00E8396A"/>
    <w:rsid w:val="00E961AC"/>
    <w:rsid w:val="00EA6EDC"/>
    <w:rsid w:val="00ED5CB8"/>
    <w:rsid w:val="00F20E1F"/>
    <w:rsid w:val="00F218A5"/>
    <w:rsid w:val="00F54E92"/>
    <w:rsid w:val="00F73E5A"/>
    <w:rsid w:val="00FC693F"/>
    <w:rsid w:val="00FD4ACB"/>
    <w:rsid w:val="00FF4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567ED"/>
  <w14:defaultImageDpi w14:val="330"/>
  <w15:docId w15:val="{C99CF050-0F0F-4306-BCE8-1DD0AC4D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ED5CB8"/>
    <w:pPr>
      <w:tabs>
        <w:tab w:val="center" w:pos="5240"/>
        <w:tab w:val="right" w:pos="10480"/>
      </w:tabs>
      <w:spacing w:after="0" w:line="240" w:lineRule="auto"/>
      <w:ind w:left="25"/>
    </w:pPr>
    <w:rPr>
      <w:rFonts w:ascii="Times New Roman" w:hAnsi="Times New Roman" w:cs="Times New Roman"/>
      <w:color w:val="000000"/>
      <w:sz w:val="24"/>
    </w:rPr>
  </w:style>
  <w:style w:type="character" w:customStyle="1" w:styleId="MTDisplayEquationChar">
    <w:name w:val="MTDisplayEquation Char"/>
    <w:basedOn w:val="DefaultParagraphFont"/>
    <w:link w:val="MTDisplayEquation"/>
    <w:rsid w:val="00ED5CB8"/>
    <w:rPr>
      <w:rFonts w:ascii="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8.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oleObject" Target="embeddings/oleObject139.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image" Target="media/image123.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0.bin"/><Relationship Id="rId280" Type="http://schemas.openxmlformats.org/officeDocument/2006/relationships/oleObject" Target="embeddings/oleObject134.bin"/><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oleObject" Target="embeddings/oleObject86.bin"/><Relationship Id="rId217" Type="http://schemas.openxmlformats.org/officeDocument/2006/relationships/image" Target="media/image107.wmf"/><Relationship Id="rId6" Type="http://schemas.openxmlformats.org/officeDocument/2006/relationships/footnotes" Target="footnotes.xml"/><Relationship Id="rId238" Type="http://schemas.openxmlformats.org/officeDocument/2006/relationships/oleObject" Target="embeddings/oleObject114.bin"/><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29.bin"/><Relationship Id="rId291" Type="http://schemas.openxmlformats.org/officeDocument/2006/relationships/footer" Target="footer1.xml"/><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oleObject" Target="embeddings/oleObject81.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09.bin"/><Relationship Id="rId249" Type="http://schemas.openxmlformats.org/officeDocument/2006/relationships/oleObject" Target="embeddings/oleObject119.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4.bin"/><Relationship Id="rId281" Type="http://schemas.openxmlformats.org/officeDocument/2006/relationships/image" Target="media/image140.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image" Target="media/image90.wmf"/><Relationship Id="rId218" Type="http://schemas.openxmlformats.org/officeDocument/2006/relationships/oleObject" Target="embeddings/oleObject104.bin"/><Relationship Id="rId239" Type="http://schemas.openxmlformats.org/officeDocument/2006/relationships/image" Target="media/image118.wmf"/><Relationship Id="rId250" Type="http://schemas.openxmlformats.org/officeDocument/2006/relationships/image" Target="media/image124.wmf"/><Relationship Id="rId271" Type="http://schemas.openxmlformats.org/officeDocument/2006/relationships/image" Target="media/image135.wmf"/><Relationship Id="rId292" Type="http://schemas.openxmlformats.org/officeDocument/2006/relationships/fontTable" Target="fontTable.xml"/><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PNG"/><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3.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5.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PNG"/><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image" Target="media/image108.wmf"/><Relationship Id="rId230" Type="http://schemas.openxmlformats.org/officeDocument/2006/relationships/oleObject" Target="embeddings/oleObject110.bin"/><Relationship Id="rId251" Type="http://schemas.openxmlformats.org/officeDocument/2006/relationships/oleObject" Target="embeddings/oleObject12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272" Type="http://schemas.openxmlformats.org/officeDocument/2006/relationships/oleObject" Target="embeddings/oleObject130.bin"/><Relationship Id="rId293" Type="http://schemas.openxmlformats.org/officeDocument/2006/relationships/theme" Target="theme/theme1.xml"/><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oleObject" Target="embeddings/oleObject82.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5.bin"/><Relationship Id="rId241" Type="http://schemas.openxmlformats.org/officeDocument/2006/relationships/image" Target="media/image11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25.bin"/><Relationship Id="rId283" Type="http://schemas.openxmlformats.org/officeDocument/2006/relationships/image" Target="media/image141.wmf"/><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image" Target="media/image91.wmf"/><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0.wmf"/><Relationship Id="rId231" Type="http://schemas.openxmlformats.org/officeDocument/2006/relationships/image" Target="media/image114.wmf"/><Relationship Id="rId252" Type="http://schemas.openxmlformats.org/officeDocument/2006/relationships/image" Target="media/image125.jpg"/><Relationship Id="rId273" Type="http://schemas.openxmlformats.org/officeDocument/2006/relationships/image" Target="media/image136.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5.wmf"/><Relationship Id="rId221" Type="http://schemas.openxmlformats.org/officeDocument/2006/relationships/image" Target="media/image109.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6.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4.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1.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6.bin"/><Relationship Id="rId243" Type="http://schemas.openxmlformats.org/officeDocument/2006/relationships/image" Target="media/image120.wmf"/><Relationship Id="rId264" Type="http://schemas.openxmlformats.org/officeDocument/2006/relationships/oleObject" Target="embeddings/oleObject126.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image" Target="media/image115.wmf"/><Relationship Id="rId254" Type="http://schemas.openxmlformats.org/officeDocument/2006/relationships/oleObject" Target="embeddings/oleObject121.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7.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0.wmf"/><Relationship Id="rId244" Type="http://schemas.openxmlformats.org/officeDocument/2006/relationships/oleObject" Target="embeddings/oleObject117.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7.bin"/><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oleObject" Target="embeddings/oleObject89.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5.wmf"/><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2.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1.wmf"/><Relationship Id="rId266" Type="http://schemas.openxmlformats.org/officeDocument/2006/relationships/oleObject" Target="embeddings/oleObject127.bin"/><Relationship Id="rId287" Type="http://schemas.openxmlformats.org/officeDocument/2006/relationships/image" Target="media/image143.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PNG"/><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image" Target="media/image116.wmf"/><Relationship Id="rId256" Type="http://schemas.openxmlformats.org/officeDocument/2006/relationships/oleObject" Target="embeddings/oleObject122.bin"/><Relationship Id="rId277" Type="http://schemas.openxmlformats.org/officeDocument/2006/relationships/image" Target="media/image138.wmf"/><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image" Target="media/image88.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1.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8.bin"/><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image" Target="media/image83.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3.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image" Target="media/image67.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png"/><Relationship Id="rId107" Type="http://schemas.openxmlformats.org/officeDocument/2006/relationships/image" Target="media/image51.wmf"/><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oleObject" Target="embeddings/oleObject103.bin"/><Relationship Id="rId258" Type="http://schemas.openxmlformats.org/officeDocument/2006/relationships/oleObject" Target="embeddings/oleObject123.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33</cp:revision>
  <cp:lastPrinted>2025-03-04T16:19:00Z</cp:lastPrinted>
  <dcterms:created xsi:type="dcterms:W3CDTF">2025-02-28T08:09:00Z</dcterms:created>
  <dcterms:modified xsi:type="dcterms:W3CDTF">2025-03-04T16:20:00Z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